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811"/>
      </w:tblGrid>
      <w:tr w:rsidR="00C303D5" w:rsidRPr="000E0EC5" w14:paraId="6F77BEDB" w14:textId="77777777" w:rsidTr="00C303D5">
        <w:tc>
          <w:tcPr>
            <w:tcW w:w="4395" w:type="dxa"/>
          </w:tcPr>
          <w:p w14:paraId="5685BB91" w14:textId="77777777" w:rsidR="00C303D5" w:rsidRPr="000E0EC5" w:rsidRDefault="00C303D5" w:rsidP="006A59E7">
            <w:pPr>
              <w:jc w:val="center"/>
              <w:rPr>
                <w:rFonts w:ascii="Times New Roman" w:hAnsi="Times New Roman" w:cs="Times New Roman"/>
                <w:b/>
                <w:bCs/>
                <w:sz w:val="24"/>
                <w:szCs w:val="24"/>
              </w:rPr>
            </w:pPr>
            <w:r w:rsidRPr="000E0EC5">
              <w:rPr>
                <w:rFonts w:ascii="Times New Roman" w:hAnsi="Times New Roman" w:cs="Times New Roman"/>
                <w:b/>
                <w:bCs/>
                <w:sz w:val="24"/>
                <w:szCs w:val="24"/>
              </w:rPr>
              <w:t>SỞ GD &amp; ĐT THANH HÓA</w:t>
            </w:r>
          </w:p>
          <w:p w14:paraId="637983F6" w14:textId="77777777" w:rsidR="00C303D5" w:rsidRPr="000E0EC5" w:rsidRDefault="00C303D5" w:rsidP="006A59E7">
            <w:pPr>
              <w:jc w:val="center"/>
              <w:rPr>
                <w:rFonts w:ascii="Times New Roman" w:hAnsi="Times New Roman" w:cs="Times New Roman"/>
                <w:b/>
                <w:bCs/>
                <w:sz w:val="24"/>
                <w:szCs w:val="24"/>
              </w:rPr>
            </w:pPr>
            <w:r w:rsidRPr="000E0EC5">
              <w:rPr>
                <w:rFonts w:ascii="Times New Roman" w:hAnsi="Times New Roman" w:cs="Times New Roman"/>
                <w:b/>
                <w:bCs/>
                <w:sz w:val="24"/>
                <w:szCs w:val="24"/>
              </w:rPr>
              <w:t>TRƯỜNG THPT SẦM SƠN</w:t>
            </w:r>
          </w:p>
        </w:tc>
        <w:tc>
          <w:tcPr>
            <w:tcW w:w="5811" w:type="dxa"/>
          </w:tcPr>
          <w:p w14:paraId="47C86FD9" w14:textId="7216075A" w:rsidR="00C303D5" w:rsidRPr="000E0EC5" w:rsidRDefault="00C303D5" w:rsidP="006A59E7">
            <w:pPr>
              <w:jc w:val="center"/>
              <w:rPr>
                <w:rFonts w:ascii="Times New Roman" w:hAnsi="Times New Roman" w:cs="Times New Roman"/>
                <w:b/>
                <w:bCs/>
                <w:sz w:val="24"/>
                <w:szCs w:val="24"/>
              </w:rPr>
            </w:pPr>
            <w:r w:rsidRPr="000E0EC5">
              <w:rPr>
                <w:rFonts w:ascii="Times New Roman" w:hAnsi="Times New Roman" w:cs="Times New Roman"/>
                <w:b/>
                <w:bCs/>
                <w:sz w:val="24"/>
                <w:szCs w:val="24"/>
              </w:rPr>
              <w:t>ĐÁP ÁN KIỂM TRA, ĐÁNH GIÁ GIỮA HỌC KÌ II NĂM HỌC 2024-2025</w:t>
            </w:r>
          </w:p>
        </w:tc>
      </w:tr>
      <w:tr w:rsidR="00C303D5" w:rsidRPr="000E0EC5" w14:paraId="4B92F763" w14:textId="77777777" w:rsidTr="00C303D5">
        <w:tc>
          <w:tcPr>
            <w:tcW w:w="4395" w:type="dxa"/>
          </w:tcPr>
          <w:p w14:paraId="5FE1CE65" w14:textId="77777777" w:rsidR="00C303D5" w:rsidRPr="000E0EC5" w:rsidRDefault="00C303D5" w:rsidP="006A59E7">
            <w:pPr>
              <w:jc w:val="center"/>
              <w:rPr>
                <w:rFonts w:ascii="Times New Roman" w:hAnsi="Times New Roman" w:cs="Times New Roman"/>
                <w:b/>
                <w:bCs/>
                <w:sz w:val="24"/>
                <w:szCs w:val="24"/>
              </w:rPr>
            </w:pPr>
          </w:p>
        </w:tc>
        <w:tc>
          <w:tcPr>
            <w:tcW w:w="5811" w:type="dxa"/>
          </w:tcPr>
          <w:p w14:paraId="74B7D5D3" w14:textId="77777777" w:rsidR="00C303D5" w:rsidRPr="000E0EC5" w:rsidRDefault="00C303D5" w:rsidP="006A59E7">
            <w:pPr>
              <w:jc w:val="center"/>
              <w:rPr>
                <w:rFonts w:ascii="Times New Roman" w:hAnsi="Times New Roman" w:cs="Times New Roman"/>
                <w:b/>
                <w:bCs/>
                <w:sz w:val="24"/>
                <w:szCs w:val="24"/>
              </w:rPr>
            </w:pPr>
            <w:r w:rsidRPr="000E0EC5">
              <w:rPr>
                <w:rFonts w:ascii="Times New Roman" w:hAnsi="Times New Roman" w:cs="Times New Roman"/>
                <w:b/>
                <w:bCs/>
                <w:sz w:val="24"/>
                <w:szCs w:val="24"/>
              </w:rPr>
              <w:t>Môn Toán-Khối 11-Thời gian: 90 phút</w:t>
            </w:r>
          </w:p>
        </w:tc>
      </w:tr>
    </w:tbl>
    <w:p w14:paraId="602974FE" w14:textId="77777777" w:rsidR="00C303D5" w:rsidRPr="000E0EC5" w:rsidRDefault="00C303D5" w:rsidP="00C303D5">
      <w:pPr>
        <w:spacing w:after="0" w:line="240" w:lineRule="auto"/>
        <w:rPr>
          <w:rFonts w:ascii="Times New Roman" w:hAnsi="Times New Roman" w:cs="Times New Roman"/>
          <w:color w:val="000000"/>
          <w:sz w:val="24"/>
          <w:szCs w:val="24"/>
        </w:rPr>
      </w:pPr>
    </w:p>
    <w:p w14:paraId="6E1E6A3F" w14:textId="0089E2DB" w:rsidR="00B97DC2" w:rsidRDefault="00C672C1" w:rsidP="0012402C">
      <w:pPr>
        <w:spacing w:after="0" w:line="240" w:lineRule="auto"/>
        <w:ind w:left="25"/>
        <w:rPr>
          <w:rFonts w:ascii="Times New Roman" w:hAnsi="Times New Roman" w:cs="Times New Roman"/>
          <w:b/>
          <w:color w:val="FF0000"/>
          <w:sz w:val="24"/>
          <w:szCs w:val="24"/>
        </w:rPr>
      </w:pPr>
      <w:r w:rsidRPr="00C672C1">
        <w:rPr>
          <w:rFonts w:ascii="Times New Roman" w:hAnsi="Times New Roman" w:cs="Times New Roman"/>
          <w:b/>
          <w:color w:val="FF0000"/>
          <w:sz w:val="24"/>
          <w:szCs w:val="24"/>
        </w:rPr>
        <w:t>A. ĐÁP ÁN CHẤM</w:t>
      </w:r>
    </w:p>
    <w:p w14:paraId="44D08C87" w14:textId="77777777" w:rsidR="00C672C1" w:rsidRPr="00C672C1" w:rsidRDefault="00C672C1" w:rsidP="0012402C">
      <w:pPr>
        <w:spacing w:after="0" w:line="240" w:lineRule="auto"/>
        <w:ind w:left="25"/>
        <w:rPr>
          <w:rFonts w:ascii="Times New Roman" w:hAnsi="Times New Roman" w:cs="Times New Roman"/>
          <w:b/>
          <w:color w:val="FF0000"/>
          <w:sz w:val="24"/>
          <w:szCs w:val="24"/>
        </w:rPr>
      </w:pPr>
    </w:p>
    <w:p w14:paraId="4A007A9E" w14:textId="2B70F9C2" w:rsidR="0012402C" w:rsidRPr="000E0EC5" w:rsidRDefault="0012402C" w:rsidP="0012402C">
      <w:pPr>
        <w:spacing w:after="0" w:line="240" w:lineRule="auto"/>
        <w:ind w:left="25"/>
        <w:rPr>
          <w:rFonts w:ascii="Times New Roman" w:hAnsi="Times New Roman" w:cs="Times New Roman"/>
          <w:color w:val="000000"/>
          <w:sz w:val="24"/>
          <w:szCs w:val="24"/>
        </w:rPr>
      </w:pPr>
      <w:r w:rsidRPr="000E0EC5">
        <w:rPr>
          <w:rFonts w:ascii="Times New Roman" w:hAnsi="Times New Roman" w:cs="Times New Roman"/>
          <w:b/>
          <w:color w:val="000000"/>
          <w:sz w:val="24"/>
          <w:szCs w:val="24"/>
        </w:rPr>
        <w:t xml:space="preserve">PHẦN I. </w:t>
      </w:r>
      <w:r w:rsidR="004B363A">
        <w:rPr>
          <w:rFonts w:ascii="Times New Roman" w:hAnsi="Times New Roman" w:cs="Times New Roman"/>
          <w:b/>
          <w:color w:val="000000"/>
          <w:sz w:val="24"/>
          <w:szCs w:val="24"/>
        </w:rPr>
        <w:t>TRẮC NGHIỆM NHIỀU LỰA CHỌN</w:t>
      </w:r>
      <w:r w:rsidRPr="000E0EC5">
        <w:rPr>
          <w:rFonts w:ascii="Times New Roman" w:hAnsi="Times New Roman" w:cs="Times New Roman"/>
          <w:b/>
          <w:color w:val="000000"/>
          <w:sz w:val="24"/>
          <w:szCs w:val="24"/>
        </w:rPr>
        <w:t>.</w:t>
      </w:r>
    </w:p>
    <w:tbl>
      <w:tblPr>
        <w:tblStyle w:val="TableGrid"/>
        <w:tblW w:w="0" w:type="auto"/>
        <w:tblInd w:w="25" w:type="dxa"/>
        <w:tblLook w:val="04A0" w:firstRow="1" w:lastRow="0" w:firstColumn="1" w:lastColumn="0" w:noHBand="0" w:noVBand="1"/>
      </w:tblPr>
      <w:tblGrid>
        <w:gridCol w:w="870"/>
        <w:gridCol w:w="871"/>
        <w:gridCol w:w="871"/>
        <w:gridCol w:w="871"/>
        <w:gridCol w:w="871"/>
        <w:gridCol w:w="871"/>
        <w:gridCol w:w="871"/>
        <w:gridCol w:w="871"/>
        <w:gridCol w:w="871"/>
        <w:gridCol w:w="872"/>
        <w:gridCol w:w="872"/>
        <w:gridCol w:w="872"/>
      </w:tblGrid>
      <w:tr w:rsidR="0012402C" w:rsidRPr="000E0EC5" w14:paraId="30E80BC7" w14:textId="77777777" w:rsidTr="0012402C">
        <w:tc>
          <w:tcPr>
            <w:tcW w:w="870" w:type="dxa"/>
          </w:tcPr>
          <w:p w14:paraId="153343E9" w14:textId="0991C340"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1</w:t>
            </w:r>
          </w:p>
        </w:tc>
        <w:tc>
          <w:tcPr>
            <w:tcW w:w="871" w:type="dxa"/>
          </w:tcPr>
          <w:p w14:paraId="6AC0F245" w14:textId="37FC216D"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2</w:t>
            </w:r>
          </w:p>
        </w:tc>
        <w:tc>
          <w:tcPr>
            <w:tcW w:w="871" w:type="dxa"/>
          </w:tcPr>
          <w:p w14:paraId="071B3CDA" w14:textId="5F8FF36C"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3</w:t>
            </w:r>
          </w:p>
        </w:tc>
        <w:tc>
          <w:tcPr>
            <w:tcW w:w="871" w:type="dxa"/>
          </w:tcPr>
          <w:p w14:paraId="3AFA2D5E" w14:textId="307A5014"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4</w:t>
            </w:r>
          </w:p>
        </w:tc>
        <w:tc>
          <w:tcPr>
            <w:tcW w:w="871" w:type="dxa"/>
          </w:tcPr>
          <w:p w14:paraId="2AAB5581" w14:textId="5F5ED193"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5</w:t>
            </w:r>
          </w:p>
        </w:tc>
        <w:tc>
          <w:tcPr>
            <w:tcW w:w="871" w:type="dxa"/>
          </w:tcPr>
          <w:p w14:paraId="09FBEDFD" w14:textId="32CB8176"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6</w:t>
            </w:r>
          </w:p>
        </w:tc>
        <w:tc>
          <w:tcPr>
            <w:tcW w:w="871" w:type="dxa"/>
          </w:tcPr>
          <w:p w14:paraId="20E5B843" w14:textId="44325107"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7</w:t>
            </w:r>
          </w:p>
        </w:tc>
        <w:tc>
          <w:tcPr>
            <w:tcW w:w="871" w:type="dxa"/>
          </w:tcPr>
          <w:p w14:paraId="27DAA268" w14:textId="595B461E"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8</w:t>
            </w:r>
          </w:p>
        </w:tc>
        <w:tc>
          <w:tcPr>
            <w:tcW w:w="871" w:type="dxa"/>
          </w:tcPr>
          <w:p w14:paraId="09952EE0" w14:textId="1D9DDF2B"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9</w:t>
            </w:r>
          </w:p>
        </w:tc>
        <w:tc>
          <w:tcPr>
            <w:tcW w:w="872" w:type="dxa"/>
          </w:tcPr>
          <w:p w14:paraId="3B33F89A" w14:textId="781CF89F"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10</w:t>
            </w:r>
          </w:p>
        </w:tc>
        <w:tc>
          <w:tcPr>
            <w:tcW w:w="872" w:type="dxa"/>
          </w:tcPr>
          <w:p w14:paraId="53D512BF" w14:textId="280BDC71"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11</w:t>
            </w:r>
          </w:p>
        </w:tc>
        <w:tc>
          <w:tcPr>
            <w:tcW w:w="872" w:type="dxa"/>
          </w:tcPr>
          <w:p w14:paraId="303D0B52" w14:textId="36DF86D6"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12</w:t>
            </w:r>
          </w:p>
        </w:tc>
      </w:tr>
      <w:tr w:rsidR="0012402C" w:rsidRPr="000E0EC5" w14:paraId="4B4DFA8D" w14:textId="77777777" w:rsidTr="0012402C">
        <w:tc>
          <w:tcPr>
            <w:tcW w:w="870" w:type="dxa"/>
          </w:tcPr>
          <w:p w14:paraId="5118939B" w14:textId="3844A33F"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w:t>
            </w:r>
          </w:p>
        </w:tc>
        <w:tc>
          <w:tcPr>
            <w:tcW w:w="871" w:type="dxa"/>
          </w:tcPr>
          <w:p w14:paraId="36E371A2" w14:textId="3C378A1E"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A</w:t>
            </w:r>
          </w:p>
        </w:tc>
        <w:tc>
          <w:tcPr>
            <w:tcW w:w="871" w:type="dxa"/>
          </w:tcPr>
          <w:p w14:paraId="4E8B22E6" w14:textId="39BA7FC2"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D</w:t>
            </w:r>
          </w:p>
        </w:tc>
        <w:tc>
          <w:tcPr>
            <w:tcW w:w="871" w:type="dxa"/>
          </w:tcPr>
          <w:p w14:paraId="4AC6C398" w14:textId="42C40DAB"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A</w:t>
            </w:r>
          </w:p>
        </w:tc>
        <w:tc>
          <w:tcPr>
            <w:tcW w:w="871" w:type="dxa"/>
          </w:tcPr>
          <w:p w14:paraId="464A8997" w14:textId="764D2AF1"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B</w:t>
            </w:r>
          </w:p>
        </w:tc>
        <w:tc>
          <w:tcPr>
            <w:tcW w:w="871" w:type="dxa"/>
          </w:tcPr>
          <w:p w14:paraId="348D4ADC" w14:textId="097546E1"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A</w:t>
            </w:r>
          </w:p>
        </w:tc>
        <w:tc>
          <w:tcPr>
            <w:tcW w:w="871" w:type="dxa"/>
          </w:tcPr>
          <w:p w14:paraId="2B7DAE11" w14:textId="732CEBCB"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B</w:t>
            </w:r>
          </w:p>
        </w:tc>
        <w:tc>
          <w:tcPr>
            <w:tcW w:w="871" w:type="dxa"/>
          </w:tcPr>
          <w:p w14:paraId="0F8B9B58" w14:textId="1D5EC495"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D</w:t>
            </w:r>
          </w:p>
        </w:tc>
        <w:tc>
          <w:tcPr>
            <w:tcW w:w="871" w:type="dxa"/>
          </w:tcPr>
          <w:p w14:paraId="79D33849" w14:textId="57A84917"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D</w:t>
            </w:r>
          </w:p>
        </w:tc>
        <w:tc>
          <w:tcPr>
            <w:tcW w:w="872" w:type="dxa"/>
          </w:tcPr>
          <w:p w14:paraId="37234700" w14:textId="6E08E3B3"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A</w:t>
            </w:r>
          </w:p>
        </w:tc>
        <w:tc>
          <w:tcPr>
            <w:tcW w:w="872" w:type="dxa"/>
          </w:tcPr>
          <w:p w14:paraId="5F6795DA" w14:textId="66143CE4"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D</w:t>
            </w:r>
          </w:p>
        </w:tc>
        <w:tc>
          <w:tcPr>
            <w:tcW w:w="872" w:type="dxa"/>
          </w:tcPr>
          <w:p w14:paraId="23ECB7A5" w14:textId="3170E234" w:rsidR="0012402C" w:rsidRPr="000E0EC5" w:rsidRDefault="0012402C" w:rsidP="0012402C">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w:t>
            </w:r>
          </w:p>
        </w:tc>
      </w:tr>
    </w:tbl>
    <w:p w14:paraId="434C5747" w14:textId="77777777" w:rsidR="00B97DC2" w:rsidRDefault="00B97DC2" w:rsidP="0012402C">
      <w:pPr>
        <w:rPr>
          <w:rFonts w:ascii="Times New Roman" w:hAnsi="Times New Roman" w:cs="Times New Roman"/>
          <w:b/>
          <w:bCs/>
          <w:sz w:val="24"/>
          <w:szCs w:val="24"/>
        </w:rPr>
      </w:pPr>
    </w:p>
    <w:p w14:paraId="75193662" w14:textId="1FDED98A" w:rsidR="0012402C" w:rsidRPr="000E0EC5" w:rsidRDefault="0012402C" w:rsidP="0012402C">
      <w:pPr>
        <w:rPr>
          <w:rFonts w:ascii="Times New Roman" w:hAnsi="Times New Roman" w:cs="Times New Roman"/>
          <w:b/>
          <w:bCs/>
          <w:sz w:val="24"/>
          <w:szCs w:val="24"/>
        </w:rPr>
      </w:pPr>
      <w:r w:rsidRPr="000E0EC5">
        <w:rPr>
          <w:rFonts w:ascii="Times New Roman" w:hAnsi="Times New Roman" w:cs="Times New Roman"/>
          <w:b/>
          <w:bCs/>
          <w:sz w:val="24"/>
          <w:szCs w:val="24"/>
        </w:rPr>
        <w:t>PHẦN II: TRẮC NGHIỆM ĐÚNG/SAI</w:t>
      </w:r>
    </w:p>
    <w:tbl>
      <w:tblPr>
        <w:tblStyle w:val="TableGrid"/>
        <w:tblW w:w="0" w:type="auto"/>
        <w:jc w:val="center"/>
        <w:tblLook w:val="04A0" w:firstRow="1" w:lastRow="0" w:firstColumn="1" w:lastColumn="0" w:noHBand="0" w:noVBand="1"/>
      </w:tblPr>
      <w:tblGrid>
        <w:gridCol w:w="3514"/>
        <w:gridCol w:w="3427"/>
      </w:tblGrid>
      <w:tr w:rsidR="0012402C" w:rsidRPr="000E0EC5" w14:paraId="395DB5B1" w14:textId="77777777" w:rsidTr="00D74D6B">
        <w:trPr>
          <w:jc w:val="center"/>
        </w:trPr>
        <w:tc>
          <w:tcPr>
            <w:tcW w:w="3514" w:type="dxa"/>
          </w:tcPr>
          <w:p w14:paraId="5EF53D91" w14:textId="453FECD8" w:rsidR="0012402C" w:rsidRPr="000E0EC5" w:rsidRDefault="0012402C" w:rsidP="006769D5">
            <w:pP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 xml:space="preserve">CÂU 1:   </w:t>
            </w:r>
            <w:r w:rsidR="002544DE" w:rsidRPr="000E0EC5">
              <w:rPr>
                <w:rFonts w:ascii="Times New Roman" w:hAnsi="Times New Roman" w:cs="Times New Roman"/>
                <w:b/>
                <w:color w:val="000000"/>
                <w:sz w:val="24"/>
                <w:szCs w:val="24"/>
              </w:rPr>
              <w:t xml:space="preserve">    </w:t>
            </w:r>
            <w:r w:rsidRPr="000E0EC5">
              <w:rPr>
                <w:rFonts w:ascii="Times New Roman" w:hAnsi="Times New Roman" w:cs="Times New Roman"/>
                <w:b/>
                <w:color w:val="000000"/>
                <w:sz w:val="24"/>
                <w:szCs w:val="24"/>
              </w:rPr>
              <w:t xml:space="preserve"> S-Đ-Đ-S</w:t>
            </w:r>
          </w:p>
        </w:tc>
        <w:tc>
          <w:tcPr>
            <w:tcW w:w="3427" w:type="dxa"/>
          </w:tcPr>
          <w:p w14:paraId="0147C503" w14:textId="1724A590" w:rsidR="0012402C" w:rsidRPr="000E0EC5" w:rsidRDefault="0012402C" w:rsidP="006769D5">
            <w:pP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CÂU 2</w:t>
            </w:r>
            <w:r w:rsidR="00D836A9" w:rsidRPr="000E0EC5">
              <w:rPr>
                <w:rFonts w:ascii="Times New Roman" w:hAnsi="Times New Roman" w:cs="Times New Roman"/>
                <w:b/>
                <w:color w:val="000000"/>
                <w:sz w:val="24"/>
                <w:szCs w:val="24"/>
              </w:rPr>
              <w:t xml:space="preserve">:  </w:t>
            </w:r>
            <w:r w:rsidR="002544DE" w:rsidRPr="000E0EC5">
              <w:rPr>
                <w:rFonts w:ascii="Times New Roman" w:hAnsi="Times New Roman" w:cs="Times New Roman"/>
                <w:b/>
                <w:color w:val="000000"/>
                <w:sz w:val="24"/>
                <w:szCs w:val="24"/>
              </w:rPr>
              <w:t xml:space="preserve">      </w:t>
            </w:r>
            <w:r w:rsidR="00D836A9" w:rsidRPr="000E0EC5">
              <w:rPr>
                <w:rFonts w:ascii="Times New Roman" w:hAnsi="Times New Roman" w:cs="Times New Roman"/>
                <w:b/>
                <w:color w:val="000000"/>
                <w:sz w:val="24"/>
                <w:szCs w:val="24"/>
              </w:rPr>
              <w:t xml:space="preserve"> Đ-Đ-S-Đ</w:t>
            </w:r>
          </w:p>
        </w:tc>
      </w:tr>
    </w:tbl>
    <w:p w14:paraId="5D99149C" w14:textId="77777777" w:rsidR="006769D5" w:rsidRPr="000E0EC5" w:rsidRDefault="006769D5" w:rsidP="006769D5">
      <w:pPr>
        <w:spacing w:after="0" w:line="240" w:lineRule="auto"/>
        <w:ind w:left="25"/>
        <w:rPr>
          <w:rFonts w:ascii="Times New Roman" w:hAnsi="Times New Roman" w:cs="Times New Roman"/>
          <w:b/>
          <w:color w:val="000000"/>
          <w:sz w:val="24"/>
          <w:szCs w:val="24"/>
        </w:rPr>
      </w:pPr>
    </w:p>
    <w:p w14:paraId="1E78CF26" w14:textId="69EA69EE" w:rsidR="002544DE" w:rsidRPr="000E0EC5" w:rsidRDefault="006769D5" w:rsidP="006769D5">
      <w:pPr>
        <w:spacing w:after="0" w:line="240" w:lineRule="auto"/>
        <w:ind w:left="25"/>
        <w:rPr>
          <w:rFonts w:ascii="Times New Roman" w:hAnsi="Times New Roman" w:cs="Times New Roman"/>
          <w:b/>
          <w:bCs/>
          <w:sz w:val="24"/>
          <w:szCs w:val="24"/>
        </w:rPr>
      </w:pPr>
      <w:r w:rsidRPr="000E0EC5">
        <w:rPr>
          <w:rFonts w:ascii="Times New Roman" w:hAnsi="Times New Roman" w:cs="Times New Roman"/>
          <w:b/>
          <w:color w:val="000000"/>
          <w:sz w:val="24"/>
          <w:szCs w:val="24"/>
        </w:rPr>
        <w:t xml:space="preserve"> </w:t>
      </w:r>
      <w:r w:rsidR="00875B7F" w:rsidRPr="000E0EC5">
        <w:rPr>
          <w:rFonts w:ascii="Times New Roman" w:hAnsi="Times New Roman" w:cs="Times New Roman"/>
          <w:b/>
          <w:bCs/>
          <w:sz w:val="24"/>
          <w:szCs w:val="24"/>
        </w:rPr>
        <w:t>PHẦN III: TRẢ LỜI NGẮN</w:t>
      </w:r>
    </w:p>
    <w:tbl>
      <w:tblPr>
        <w:tblStyle w:val="TableGrid"/>
        <w:tblW w:w="0" w:type="auto"/>
        <w:jc w:val="center"/>
        <w:tblLook w:val="04A0" w:firstRow="1" w:lastRow="0" w:firstColumn="1" w:lastColumn="0" w:noHBand="0" w:noVBand="1"/>
      </w:tblPr>
      <w:tblGrid>
        <w:gridCol w:w="2619"/>
        <w:gridCol w:w="2620"/>
        <w:gridCol w:w="2620"/>
        <w:gridCol w:w="2620"/>
      </w:tblGrid>
      <w:tr w:rsidR="00875B7F" w:rsidRPr="000E0EC5" w14:paraId="2BB805FB" w14:textId="77777777" w:rsidTr="00875B7F">
        <w:trPr>
          <w:jc w:val="center"/>
        </w:trPr>
        <w:tc>
          <w:tcPr>
            <w:tcW w:w="2619" w:type="dxa"/>
          </w:tcPr>
          <w:p w14:paraId="473A2655" w14:textId="11FE3596" w:rsidR="00875B7F" w:rsidRPr="000E0EC5" w:rsidRDefault="00875B7F" w:rsidP="00875B7F">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Câu 1</w:t>
            </w:r>
          </w:p>
        </w:tc>
        <w:tc>
          <w:tcPr>
            <w:tcW w:w="2620" w:type="dxa"/>
          </w:tcPr>
          <w:p w14:paraId="1CDD65B2" w14:textId="32392D24" w:rsidR="00875B7F" w:rsidRPr="000E0EC5" w:rsidRDefault="00875B7F" w:rsidP="00875B7F">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Câu 2</w:t>
            </w:r>
          </w:p>
        </w:tc>
        <w:tc>
          <w:tcPr>
            <w:tcW w:w="2620" w:type="dxa"/>
          </w:tcPr>
          <w:p w14:paraId="749316D5" w14:textId="684FD72F" w:rsidR="00875B7F" w:rsidRPr="000E0EC5" w:rsidRDefault="00875B7F" w:rsidP="00875B7F">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Câu 3</w:t>
            </w:r>
          </w:p>
        </w:tc>
        <w:tc>
          <w:tcPr>
            <w:tcW w:w="2620" w:type="dxa"/>
          </w:tcPr>
          <w:p w14:paraId="49DFD9EC" w14:textId="386DAC14" w:rsidR="00875B7F" w:rsidRPr="000E0EC5" w:rsidRDefault="00875B7F" w:rsidP="00875B7F">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Câu 4</w:t>
            </w:r>
          </w:p>
        </w:tc>
      </w:tr>
      <w:tr w:rsidR="00875B7F" w:rsidRPr="000E0EC5" w14:paraId="7BBE8D53" w14:textId="77777777" w:rsidTr="00875B7F">
        <w:trPr>
          <w:jc w:val="center"/>
        </w:trPr>
        <w:tc>
          <w:tcPr>
            <w:tcW w:w="2619" w:type="dxa"/>
          </w:tcPr>
          <w:p w14:paraId="4DCA4074" w14:textId="09D96794" w:rsidR="00875B7F" w:rsidRPr="000E0EC5" w:rsidRDefault="00875B7F" w:rsidP="00875B7F">
            <w:pPr>
              <w:jc w:val="center"/>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1</w:t>
            </w:r>
            <w:r w:rsidR="00365468" w:rsidRPr="000E0EC5">
              <w:rPr>
                <w:rFonts w:ascii="Times New Roman" w:hAnsi="Times New Roman" w:cs="Times New Roman"/>
                <w:b/>
                <w:color w:val="000000"/>
                <w:sz w:val="24"/>
                <w:szCs w:val="24"/>
              </w:rPr>
              <w:t>00</w:t>
            </w:r>
          </w:p>
        </w:tc>
        <w:tc>
          <w:tcPr>
            <w:tcW w:w="2620" w:type="dxa"/>
          </w:tcPr>
          <w:p w14:paraId="63178CE9" w14:textId="0B4CF1B1" w:rsidR="00875B7F" w:rsidRPr="000E0EC5" w:rsidRDefault="00B97DC2" w:rsidP="00875B7F">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w:t>
            </w:r>
          </w:p>
        </w:tc>
        <w:tc>
          <w:tcPr>
            <w:tcW w:w="2620" w:type="dxa"/>
          </w:tcPr>
          <w:p w14:paraId="1985C0A1" w14:textId="790660D2" w:rsidR="00875B7F" w:rsidRPr="000E0EC5" w:rsidRDefault="00B97DC2" w:rsidP="00875B7F">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4,05</w:t>
            </w:r>
          </w:p>
        </w:tc>
        <w:tc>
          <w:tcPr>
            <w:tcW w:w="2620" w:type="dxa"/>
          </w:tcPr>
          <w:p w14:paraId="3B3BAF3D" w14:textId="418000B1" w:rsidR="00875B7F" w:rsidRPr="000E0EC5" w:rsidRDefault="00B97DC2" w:rsidP="00875B7F">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88,6</w:t>
            </w:r>
          </w:p>
        </w:tc>
      </w:tr>
    </w:tbl>
    <w:p w14:paraId="60EEAD7F" w14:textId="77777777" w:rsidR="00875B7F" w:rsidRPr="000E0EC5" w:rsidRDefault="00875B7F" w:rsidP="006769D5">
      <w:pPr>
        <w:spacing w:after="0" w:line="240" w:lineRule="auto"/>
        <w:ind w:left="25"/>
        <w:rPr>
          <w:rFonts w:ascii="Times New Roman" w:hAnsi="Times New Roman" w:cs="Times New Roman"/>
          <w:b/>
          <w:color w:val="000000"/>
          <w:sz w:val="24"/>
          <w:szCs w:val="24"/>
        </w:rPr>
      </w:pPr>
    </w:p>
    <w:p w14:paraId="2078C2E0" w14:textId="47648F23" w:rsidR="004B363A" w:rsidRDefault="004B363A" w:rsidP="006769D5">
      <w:pPr>
        <w:spacing w:after="0" w:line="240" w:lineRule="auto"/>
        <w:ind w:left="25"/>
        <w:rPr>
          <w:rFonts w:ascii="Times New Roman" w:hAnsi="Times New Roman" w:cs="Times New Roman"/>
          <w:b/>
          <w:color w:val="000000"/>
          <w:sz w:val="24"/>
          <w:szCs w:val="24"/>
        </w:rPr>
      </w:pPr>
      <w:r>
        <w:rPr>
          <w:rFonts w:ascii="Times New Roman" w:hAnsi="Times New Roman" w:cs="Times New Roman"/>
          <w:b/>
          <w:color w:val="000000"/>
          <w:sz w:val="24"/>
          <w:szCs w:val="24"/>
        </w:rPr>
        <w:t>PHẦN IV: TỰ LUẬN</w:t>
      </w:r>
    </w:p>
    <w:tbl>
      <w:tblPr>
        <w:tblStyle w:val="TableGrid"/>
        <w:tblW w:w="11065" w:type="dxa"/>
        <w:tblInd w:w="-289" w:type="dxa"/>
        <w:tblLook w:val="04A0" w:firstRow="1" w:lastRow="0" w:firstColumn="1" w:lastColumn="0" w:noHBand="0" w:noVBand="1"/>
      </w:tblPr>
      <w:tblGrid>
        <w:gridCol w:w="643"/>
        <w:gridCol w:w="9699"/>
        <w:gridCol w:w="723"/>
      </w:tblGrid>
      <w:tr w:rsidR="004B363A" w14:paraId="67421E32" w14:textId="77777777" w:rsidTr="00D64B3C">
        <w:tc>
          <w:tcPr>
            <w:tcW w:w="643" w:type="dxa"/>
          </w:tcPr>
          <w:p w14:paraId="5E94E091" w14:textId="008E0B9B" w:rsidR="004B363A" w:rsidRDefault="004B363A" w:rsidP="004B363A">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Câu</w:t>
            </w:r>
          </w:p>
        </w:tc>
        <w:tc>
          <w:tcPr>
            <w:tcW w:w="9699" w:type="dxa"/>
          </w:tcPr>
          <w:p w14:paraId="107807ED" w14:textId="4AAAC9BB" w:rsidR="004B363A" w:rsidRDefault="004B363A" w:rsidP="004B363A">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Gợi ý đáp án</w:t>
            </w:r>
          </w:p>
        </w:tc>
        <w:tc>
          <w:tcPr>
            <w:tcW w:w="723" w:type="dxa"/>
          </w:tcPr>
          <w:p w14:paraId="67D4BC21" w14:textId="3ECED929" w:rsidR="004B363A" w:rsidRDefault="004B363A" w:rsidP="004B363A">
            <w:pPr>
              <w:jc w:val="center"/>
              <w:rPr>
                <w:rFonts w:ascii="Times New Roman" w:hAnsi="Times New Roman" w:cs="Times New Roman"/>
                <w:b/>
                <w:color w:val="000000"/>
                <w:sz w:val="24"/>
                <w:szCs w:val="24"/>
              </w:rPr>
            </w:pPr>
            <w:r>
              <w:rPr>
                <w:rFonts w:ascii="Times New Roman" w:hAnsi="Times New Roman" w:cs="Times New Roman"/>
                <w:b/>
                <w:color w:val="000000"/>
                <w:sz w:val="24"/>
                <w:szCs w:val="24"/>
              </w:rPr>
              <w:t>T. điểm</w:t>
            </w:r>
          </w:p>
        </w:tc>
      </w:tr>
      <w:tr w:rsidR="00E663DE" w14:paraId="7CCD50E1" w14:textId="77777777" w:rsidTr="00D64B3C">
        <w:trPr>
          <w:trHeight w:val="173"/>
        </w:trPr>
        <w:tc>
          <w:tcPr>
            <w:tcW w:w="643" w:type="dxa"/>
            <w:vMerge w:val="restart"/>
          </w:tcPr>
          <w:p w14:paraId="2E04FF83" w14:textId="77777777" w:rsidR="00E663DE" w:rsidRDefault="00E663DE" w:rsidP="006769D5">
            <w:pPr>
              <w:rPr>
                <w:rFonts w:ascii="Times New Roman" w:hAnsi="Times New Roman" w:cs="Times New Roman"/>
                <w:b/>
                <w:color w:val="000000"/>
                <w:sz w:val="24"/>
                <w:szCs w:val="24"/>
              </w:rPr>
            </w:pPr>
          </w:p>
          <w:p w14:paraId="5BE24D8E" w14:textId="77777777" w:rsidR="00E663DE" w:rsidRDefault="00E663DE" w:rsidP="006769D5">
            <w:pPr>
              <w:rPr>
                <w:rFonts w:ascii="Times New Roman" w:hAnsi="Times New Roman" w:cs="Times New Roman"/>
                <w:b/>
                <w:color w:val="000000"/>
                <w:sz w:val="24"/>
                <w:szCs w:val="24"/>
              </w:rPr>
            </w:pPr>
          </w:p>
          <w:p w14:paraId="31977D48" w14:textId="77777777" w:rsidR="00E663DE" w:rsidRDefault="00E663DE" w:rsidP="006769D5">
            <w:pPr>
              <w:rPr>
                <w:rFonts w:ascii="Times New Roman" w:hAnsi="Times New Roman" w:cs="Times New Roman"/>
                <w:b/>
                <w:color w:val="000000"/>
                <w:sz w:val="24"/>
                <w:szCs w:val="24"/>
              </w:rPr>
            </w:pPr>
          </w:p>
          <w:p w14:paraId="7B4A3171" w14:textId="77777777" w:rsidR="00E663DE" w:rsidRDefault="00E663DE" w:rsidP="006769D5">
            <w:pPr>
              <w:rPr>
                <w:rFonts w:ascii="Times New Roman" w:hAnsi="Times New Roman" w:cs="Times New Roman"/>
                <w:b/>
                <w:color w:val="000000"/>
                <w:sz w:val="24"/>
                <w:szCs w:val="24"/>
              </w:rPr>
            </w:pPr>
          </w:p>
          <w:p w14:paraId="05DE5DD2" w14:textId="77777777" w:rsidR="00E663DE" w:rsidRDefault="00E663DE" w:rsidP="006769D5">
            <w:pPr>
              <w:rPr>
                <w:rFonts w:ascii="Times New Roman" w:hAnsi="Times New Roman" w:cs="Times New Roman"/>
                <w:b/>
                <w:color w:val="000000"/>
                <w:sz w:val="24"/>
                <w:szCs w:val="24"/>
              </w:rPr>
            </w:pPr>
          </w:p>
          <w:p w14:paraId="2FF20ABB" w14:textId="77777777" w:rsidR="00E663DE" w:rsidRDefault="00E663DE" w:rsidP="006769D5">
            <w:pPr>
              <w:rPr>
                <w:rFonts w:ascii="Times New Roman" w:hAnsi="Times New Roman" w:cs="Times New Roman"/>
                <w:b/>
                <w:color w:val="000000"/>
                <w:sz w:val="24"/>
                <w:szCs w:val="24"/>
              </w:rPr>
            </w:pPr>
          </w:p>
          <w:p w14:paraId="575B3129" w14:textId="77777777" w:rsidR="00E663DE" w:rsidRDefault="00E663DE" w:rsidP="006769D5">
            <w:pPr>
              <w:rPr>
                <w:rFonts w:ascii="Times New Roman" w:hAnsi="Times New Roman" w:cs="Times New Roman"/>
                <w:b/>
                <w:color w:val="000000"/>
                <w:sz w:val="24"/>
                <w:szCs w:val="24"/>
              </w:rPr>
            </w:pPr>
          </w:p>
          <w:p w14:paraId="3C643324" w14:textId="77777777" w:rsidR="00E663DE" w:rsidRDefault="00E663DE" w:rsidP="006769D5">
            <w:pPr>
              <w:rPr>
                <w:rFonts w:ascii="Times New Roman" w:hAnsi="Times New Roman" w:cs="Times New Roman"/>
                <w:b/>
                <w:color w:val="000000"/>
                <w:sz w:val="24"/>
                <w:szCs w:val="24"/>
              </w:rPr>
            </w:pPr>
          </w:p>
          <w:p w14:paraId="33909F98" w14:textId="77777777" w:rsidR="006B7050" w:rsidRDefault="006B7050" w:rsidP="006769D5">
            <w:pPr>
              <w:rPr>
                <w:rFonts w:ascii="Times New Roman" w:hAnsi="Times New Roman" w:cs="Times New Roman"/>
                <w:b/>
                <w:color w:val="000000"/>
                <w:sz w:val="24"/>
                <w:szCs w:val="24"/>
              </w:rPr>
            </w:pPr>
          </w:p>
          <w:p w14:paraId="20A04A1C" w14:textId="77777777" w:rsidR="006B7050" w:rsidRDefault="006B7050" w:rsidP="006769D5">
            <w:pPr>
              <w:rPr>
                <w:rFonts w:ascii="Times New Roman" w:hAnsi="Times New Roman" w:cs="Times New Roman"/>
                <w:b/>
                <w:color w:val="000000"/>
                <w:sz w:val="24"/>
                <w:szCs w:val="24"/>
              </w:rPr>
            </w:pPr>
          </w:p>
          <w:p w14:paraId="20D94DE7" w14:textId="77777777" w:rsidR="006B7050" w:rsidRDefault="006B7050" w:rsidP="006769D5">
            <w:pPr>
              <w:rPr>
                <w:rFonts w:ascii="Times New Roman" w:hAnsi="Times New Roman" w:cs="Times New Roman"/>
                <w:b/>
                <w:color w:val="000000"/>
                <w:sz w:val="24"/>
                <w:szCs w:val="24"/>
              </w:rPr>
            </w:pPr>
          </w:p>
          <w:p w14:paraId="31E1DBA7" w14:textId="77777777" w:rsidR="006B7050" w:rsidRDefault="006B7050" w:rsidP="006769D5">
            <w:pPr>
              <w:rPr>
                <w:rFonts w:ascii="Times New Roman" w:hAnsi="Times New Roman" w:cs="Times New Roman"/>
                <w:b/>
                <w:color w:val="000000"/>
                <w:sz w:val="24"/>
                <w:szCs w:val="24"/>
              </w:rPr>
            </w:pPr>
          </w:p>
          <w:p w14:paraId="60A8D3A1" w14:textId="77777777" w:rsidR="006B7050" w:rsidRDefault="006B7050" w:rsidP="006769D5">
            <w:pPr>
              <w:rPr>
                <w:rFonts w:ascii="Times New Roman" w:hAnsi="Times New Roman" w:cs="Times New Roman"/>
                <w:b/>
                <w:color w:val="000000"/>
                <w:sz w:val="24"/>
                <w:szCs w:val="24"/>
              </w:rPr>
            </w:pPr>
          </w:p>
          <w:p w14:paraId="69B9A808" w14:textId="77777777" w:rsidR="006B7050" w:rsidRDefault="006B7050" w:rsidP="006769D5">
            <w:pPr>
              <w:rPr>
                <w:rFonts w:ascii="Times New Roman" w:hAnsi="Times New Roman" w:cs="Times New Roman"/>
                <w:b/>
                <w:color w:val="000000"/>
                <w:sz w:val="24"/>
                <w:szCs w:val="24"/>
              </w:rPr>
            </w:pPr>
          </w:p>
          <w:p w14:paraId="6E8D46B1" w14:textId="47CB9FAE"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1</w:t>
            </w:r>
          </w:p>
        </w:tc>
        <w:tc>
          <w:tcPr>
            <w:tcW w:w="9699" w:type="dxa"/>
          </w:tcPr>
          <w:p w14:paraId="3CDDEF09" w14:textId="75D58604" w:rsidR="00E663DE" w:rsidRPr="003E34FF" w:rsidRDefault="00FB53DE" w:rsidP="004B363A">
            <w:pPr>
              <w:tabs>
                <w:tab w:val="left" w:pos="0"/>
              </w:tabs>
              <w:spacing w:before="20" w:after="20" w:line="264" w:lineRule="auto"/>
              <w:rPr>
                <w:rFonts w:ascii="Times New Roman" w:hAnsi="Times New Roman" w:cs="Times New Roman"/>
                <w:b/>
                <w:bCs/>
                <w:noProof/>
                <w:sz w:val="24"/>
                <w:szCs w:val="24"/>
              </w:rPr>
            </w:pPr>
            <w:r>
              <w:rPr>
                <w:rFonts w:ascii="Times New Roman" w:hAnsi="Times New Roman" w:cs="Times New Roman"/>
                <w:noProof/>
                <w:color w:val="FF0000"/>
                <w:sz w:val="24"/>
                <w:szCs w:val="24"/>
              </w:rPr>
              <w:t xml:space="preserve">       </w:t>
            </w:r>
            <w:bookmarkStart w:id="0" w:name="_Hlk191847982"/>
            <w:r w:rsidR="00E663DE" w:rsidRPr="003E34FF">
              <w:rPr>
                <w:rFonts w:ascii="Times New Roman" w:hAnsi="Times New Roman" w:cs="Times New Roman"/>
                <w:b/>
                <w:bCs/>
                <w:noProof/>
                <w:color w:val="FF0000"/>
                <w:sz w:val="24"/>
                <w:szCs w:val="24"/>
              </w:rPr>
              <w:t xml:space="preserve">Anh Minh là chủ khách sạn NGƯỜI YÊU MỚI dự định năng cấp dịch vụ khách hàng với số tiền </w:t>
            </w:r>
            <w:r w:rsidR="00E663DE" w:rsidRPr="003E34FF">
              <w:rPr>
                <w:rFonts w:ascii="Times New Roman" w:hAnsi="Times New Roman" w:cs="Times New Roman"/>
                <w:b/>
                <w:bCs/>
                <w:noProof/>
                <w:color w:val="FF0000"/>
                <w:position w:val="-6"/>
                <w:sz w:val="24"/>
                <w:szCs w:val="24"/>
              </w:rPr>
              <w:object w:dxaOrig="540" w:dyaOrig="279" w14:anchorId="5D13EE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5pt;height:13.9pt" o:ole="">
                  <v:imagedata r:id="rId8" o:title=""/>
                </v:shape>
                <o:OLEObject Type="Embed" ProgID="Equation.DSMT4" ShapeID="_x0000_i1025" DrawAspect="Content" ObjectID="_1802635995" r:id="rId9"/>
              </w:object>
            </w:r>
            <w:r w:rsidR="003E34FF" w:rsidRPr="003E34FF">
              <w:rPr>
                <w:rFonts w:ascii="Times New Roman" w:hAnsi="Times New Roman" w:cs="Times New Roman"/>
                <w:b/>
                <w:bCs/>
                <w:noProof/>
                <w:color w:val="FF0000"/>
                <w:sz w:val="24"/>
                <w:szCs w:val="24"/>
              </w:rPr>
              <w:t xml:space="preserve"> </w:t>
            </w:r>
            <w:r w:rsidR="00E663DE" w:rsidRPr="003E34FF">
              <w:rPr>
                <w:rFonts w:ascii="Times New Roman" w:hAnsi="Times New Roman" w:cs="Times New Roman"/>
                <w:b/>
                <w:bCs/>
                <w:noProof/>
                <w:color w:val="FF0000"/>
                <w:sz w:val="24"/>
                <w:szCs w:val="24"/>
              </w:rPr>
              <w:t>triệu đồng. Hiện Anh ấy đã có</w:t>
            </w:r>
            <w:r w:rsidR="003E34FF" w:rsidRPr="003E34FF">
              <w:rPr>
                <w:rFonts w:ascii="Times New Roman" w:hAnsi="Times New Roman" w:cs="Times New Roman"/>
                <w:b/>
                <w:bCs/>
                <w:noProof/>
                <w:color w:val="FF0000"/>
                <w:sz w:val="24"/>
                <w:szCs w:val="24"/>
              </w:rPr>
              <w:t xml:space="preserve"> </w:t>
            </w:r>
            <w:r w:rsidR="00E663DE" w:rsidRPr="003E34FF">
              <w:rPr>
                <w:rFonts w:ascii="Times New Roman" w:hAnsi="Times New Roman" w:cs="Times New Roman"/>
                <w:b/>
                <w:bCs/>
                <w:noProof/>
                <w:color w:val="FF0000"/>
                <w:position w:val="-6"/>
                <w:sz w:val="24"/>
                <w:szCs w:val="24"/>
              </w:rPr>
              <w:object w:dxaOrig="440" w:dyaOrig="279" w14:anchorId="60AE52F0">
                <v:shape id="_x0000_i1026" type="#_x0000_t75" style="width:21.8pt;height:13.9pt" o:ole="">
                  <v:imagedata r:id="rId10" o:title=""/>
                </v:shape>
                <o:OLEObject Type="Embed" ProgID="Equation.DSMT4" ShapeID="_x0000_i1026" DrawAspect="Content" ObjectID="_1802635996" r:id="rId11"/>
              </w:object>
            </w:r>
            <w:r w:rsidR="00E663DE" w:rsidRPr="003E34FF">
              <w:rPr>
                <w:rFonts w:ascii="Times New Roman" w:hAnsi="Times New Roman" w:cs="Times New Roman"/>
                <w:b/>
                <w:bCs/>
                <w:noProof/>
                <w:color w:val="FF0000"/>
                <w:sz w:val="24"/>
                <w:szCs w:val="24"/>
              </w:rPr>
              <w:t xml:space="preserve">triệu đồng . Anh quyết định vay ngân hàng số tiền còn thiếu với lãi suất </w:t>
            </w:r>
            <w:r w:rsidR="00E663DE" w:rsidRPr="003E34FF">
              <w:rPr>
                <w:rFonts w:ascii="Times New Roman" w:hAnsi="Times New Roman" w:cs="Times New Roman"/>
                <w:b/>
                <w:bCs/>
                <w:noProof/>
                <w:color w:val="FF0000"/>
                <w:position w:val="-6"/>
                <w:sz w:val="24"/>
                <w:szCs w:val="24"/>
              </w:rPr>
              <w:object w:dxaOrig="499" w:dyaOrig="279" w14:anchorId="1AB0B9C0">
                <v:shape id="_x0000_i1027" type="#_x0000_t75" style="width:24.8pt;height:13.9pt" o:ole="">
                  <v:imagedata r:id="rId12" o:title=""/>
                </v:shape>
                <o:OLEObject Type="Embed" ProgID="Equation.DSMT4" ShapeID="_x0000_i1027" DrawAspect="Content" ObjectID="_1802635997" r:id="rId13"/>
              </w:object>
            </w:r>
            <w:r w:rsidR="00E663DE" w:rsidRPr="003E34FF">
              <w:rPr>
                <w:rFonts w:ascii="Times New Roman" w:hAnsi="Times New Roman" w:cs="Times New Roman"/>
                <w:b/>
                <w:bCs/>
                <w:noProof/>
                <w:color w:val="FF0000"/>
                <w:sz w:val="24"/>
                <w:szCs w:val="24"/>
              </w:rPr>
              <w:t xml:space="preserve">năm và Anh ấy muốn hoàn nợ cho ngân hàng theo cách: Sau đúng một tháng kể từ ngày vay, Anh bắt đầu hoàn nợ, hai lần hoàn nợ liên tiếp cách nhau đúng một tháng, số tiền hoàn nợ  ở mỗi lần là như nhau và bằng </w:t>
            </w:r>
            <w:r w:rsidR="00E663DE" w:rsidRPr="003E34FF">
              <w:rPr>
                <w:rFonts w:ascii="Times New Roman" w:hAnsi="Times New Roman" w:cs="Times New Roman"/>
                <w:b/>
                <w:bCs/>
                <w:noProof/>
                <w:color w:val="FF0000"/>
                <w:position w:val="-6"/>
                <w:sz w:val="24"/>
                <w:szCs w:val="24"/>
              </w:rPr>
              <w:object w:dxaOrig="320" w:dyaOrig="279" w14:anchorId="08D2B832">
                <v:shape id="_x0000_i1028" type="#_x0000_t75" style="width:15.75pt;height:13.9pt" o:ole="">
                  <v:imagedata r:id="rId14" o:title=""/>
                </v:shape>
                <o:OLEObject Type="Embed" ProgID="Equation.DSMT4" ShapeID="_x0000_i1028" DrawAspect="Content" ObjectID="_1802635998" r:id="rId15"/>
              </w:object>
            </w:r>
            <w:r w:rsidR="00E663DE" w:rsidRPr="003E34FF">
              <w:rPr>
                <w:rFonts w:ascii="Times New Roman" w:hAnsi="Times New Roman" w:cs="Times New Roman"/>
                <w:b/>
                <w:bCs/>
                <w:noProof/>
                <w:color w:val="FF0000"/>
                <w:sz w:val="24"/>
                <w:szCs w:val="24"/>
              </w:rPr>
              <w:t>triệu. Hỏi anh ấy cần mấy tháng để trả hết nợ?</w:t>
            </w:r>
            <w:bookmarkEnd w:id="0"/>
          </w:p>
        </w:tc>
        <w:tc>
          <w:tcPr>
            <w:tcW w:w="723" w:type="dxa"/>
          </w:tcPr>
          <w:p w14:paraId="2927F421" w14:textId="77777777" w:rsidR="00E663DE" w:rsidRDefault="00E663DE" w:rsidP="00D64B3C">
            <w:pPr>
              <w:ind w:hanging="414"/>
              <w:rPr>
                <w:rFonts w:ascii="Times New Roman" w:hAnsi="Times New Roman" w:cs="Times New Roman"/>
                <w:b/>
                <w:color w:val="000000"/>
                <w:sz w:val="24"/>
                <w:szCs w:val="24"/>
              </w:rPr>
            </w:pPr>
          </w:p>
        </w:tc>
      </w:tr>
      <w:tr w:rsidR="00E663DE" w14:paraId="0EAA9417" w14:textId="77777777" w:rsidTr="00D64B3C">
        <w:trPr>
          <w:trHeight w:val="244"/>
        </w:trPr>
        <w:tc>
          <w:tcPr>
            <w:tcW w:w="643" w:type="dxa"/>
            <w:vMerge/>
          </w:tcPr>
          <w:p w14:paraId="4E014245" w14:textId="77777777" w:rsidR="00E663DE" w:rsidRDefault="00E663DE" w:rsidP="006769D5">
            <w:pPr>
              <w:rPr>
                <w:rFonts w:ascii="Times New Roman" w:hAnsi="Times New Roman" w:cs="Times New Roman"/>
                <w:b/>
                <w:color w:val="000000"/>
                <w:sz w:val="24"/>
                <w:szCs w:val="24"/>
              </w:rPr>
            </w:pPr>
          </w:p>
        </w:tc>
        <w:tc>
          <w:tcPr>
            <w:tcW w:w="9699" w:type="dxa"/>
          </w:tcPr>
          <w:p w14:paraId="1A3BCB92" w14:textId="77777777" w:rsidR="00E663DE" w:rsidRDefault="00E663DE" w:rsidP="00E663DE">
            <w:pPr>
              <w:pStyle w:val="MTDisplayEquation"/>
              <w:tabs>
                <w:tab w:val="left" w:pos="709"/>
              </w:tabs>
              <w:ind w:left="709" w:hanging="709"/>
              <w:jc w:val="left"/>
            </w:pPr>
            <w:r w:rsidRPr="00056CC2">
              <w:rPr>
                <w:rFonts w:ascii="Times New Roman" w:hAnsi="Times New Roman" w:cs="Times New Roman"/>
                <w:b w:val="0"/>
                <w:bCs/>
                <w:szCs w:val="24"/>
              </w:rPr>
              <w:t>-Lãi suất mỗi tháng là</w:t>
            </w:r>
            <w:r>
              <w:rPr>
                <w:rFonts w:ascii="Times New Roman" w:hAnsi="Times New Roman" w:cs="Times New Roman"/>
                <w:szCs w:val="24"/>
              </w:rPr>
              <w:t xml:space="preserve"> </w:t>
            </w:r>
            <w:r w:rsidRPr="002C4B49">
              <w:rPr>
                <w:position w:val="-24"/>
              </w:rPr>
              <w:object w:dxaOrig="1400" w:dyaOrig="660" w14:anchorId="15AE230C">
                <v:shape id="_x0000_i1029" type="#_x0000_t75" style="width:70.2pt;height:33.3pt" o:ole="">
                  <v:imagedata r:id="rId16" o:title=""/>
                </v:shape>
                <o:OLEObject Type="Embed" ProgID="Equation.DSMT4" ShapeID="_x0000_i1029" DrawAspect="Content" ObjectID="_1802635999" r:id="rId17"/>
              </w:object>
            </w:r>
          </w:p>
          <w:p w14:paraId="4B05D610" w14:textId="77777777" w:rsidR="0021723F" w:rsidRDefault="00E663DE" w:rsidP="006769D5">
            <w:r>
              <w:rPr>
                <w:rFonts w:ascii="Times New Roman" w:hAnsi="Times New Roman" w:cs="Times New Roman"/>
                <w:b/>
                <w:sz w:val="24"/>
                <w:szCs w:val="24"/>
              </w:rPr>
              <w:t>-</w:t>
            </w:r>
            <w:r w:rsidRPr="00056CC2">
              <w:rPr>
                <w:rFonts w:ascii="Times New Roman" w:hAnsi="Times New Roman" w:cs="Times New Roman"/>
                <w:bCs/>
                <w:sz w:val="24"/>
                <w:szCs w:val="24"/>
              </w:rPr>
              <w:t>Gọi</w:t>
            </w:r>
            <w:r>
              <w:rPr>
                <w:rFonts w:ascii="Times New Roman" w:hAnsi="Times New Roman" w:cs="Times New Roman"/>
                <w:b/>
                <w:sz w:val="24"/>
                <w:szCs w:val="24"/>
              </w:rPr>
              <w:t xml:space="preserve"> </w:t>
            </w:r>
            <w:r w:rsidRPr="005C5DC5">
              <w:rPr>
                <w:position w:val="-10"/>
              </w:rPr>
              <w:object w:dxaOrig="499" w:dyaOrig="300" w14:anchorId="54833BEE">
                <v:shape id="_x0000_i1030" type="#_x0000_t75" style="width:24.8pt;height:15.15pt" o:ole="">
                  <v:imagedata r:id="rId18" o:title=""/>
                </v:shape>
                <o:OLEObject Type="Embed" ProgID="Equation.DSMT4" ShapeID="_x0000_i1030" DrawAspect="Content" ObjectID="_1802636000" r:id="rId19"/>
              </w:object>
            </w:r>
            <w:r>
              <w:t>lần lượt là số tiền Anh Minh vay và số tiền hoàn nợ mỗi tháng</w:t>
            </w:r>
            <w:r w:rsidRPr="00056CC2">
              <w:rPr>
                <w:position w:val="-6"/>
              </w:rPr>
              <w:object w:dxaOrig="1120" w:dyaOrig="279" w14:anchorId="499EF89F">
                <v:shape id="_x0000_i1031" type="#_x0000_t75" style="width:56.25pt;height:13.9pt" o:ole="">
                  <v:imagedata r:id="rId20" o:title=""/>
                </v:shape>
                <o:OLEObject Type="Embed" ProgID="Equation.DSMT4" ShapeID="_x0000_i1031" DrawAspect="Content" ObjectID="_1802636001" r:id="rId21"/>
              </w:object>
            </w:r>
            <w:r>
              <w:t xml:space="preserve">triệu; </w:t>
            </w:r>
          </w:p>
          <w:p w14:paraId="2158401D" w14:textId="0DEF7DF4" w:rsidR="00E663DE" w:rsidRPr="00E663DE" w:rsidRDefault="0021723F" w:rsidP="006769D5">
            <w:r>
              <w:t xml:space="preserve">                                                                                                                                                </w:t>
            </w:r>
            <w:r w:rsidR="00E663DE" w:rsidRPr="00056CC2">
              <w:rPr>
                <w:position w:val="-6"/>
              </w:rPr>
              <w:object w:dxaOrig="740" w:dyaOrig="279" w14:anchorId="72B4B976">
                <v:shape id="_x0000_i1032" type="#_x0000_t75" style="width:36.9pt;height:13.9pt" o:ole="">
                  <v:imagedata r:id="rId22" o:title=""/>
                </v:shape>
                <o:OLEObject Type="Embed" ProgID="Equation.DSMT4" ShapeID="_x0000_i1032" DrawAspect="Content" ObjectID="_1802636002" r:id="rId23"/>
              </w:object>
            </w:r>
            <w:r w:rsidR="00E663DE">
              <w:t>triệu</w:t>
            </w:r>
          </w:p>
        </w:tc>
        <w:tc>
          <w:tcPr>
            <w:tcW w:w="723" w:type="dxa"/>
          </w:tcPr>
          <w:p w14:paraId="4837504B" w14:textId="77777777" w:rsidR="00E663DE" w:rsidRDefault="00E663DE" w:rsidP="006769D5">
            <w:pPr>
              <w:rPr>
                <w:rFonts w:ascii="Times New Roman" w:hAnsi="Times New Roman" w:cs="Times New Roman"/>
                <w:b/>
                <w:color w:val="000000"/>
                <w:sz w:val="24"/>
                <w:szCs w:val="24"/>
              </w:rPr>
            </w:pPr>
          </w:p>
          <w:p w14:paraId="414AB68F" w14:textId="77777777" w:rsidR="00E663DE" w:rsidRDefault="00E663DE" w:rsidP="006769D5">
            <w:pPr>
              <w:rPr>
                <w:rFonts w:ascii="Times New Roman" w:hAnsi="Times New Roman" w:cs="Times New Roman"/>
                <w:b/>
                <w:color w:val="000000"/>
                <w:sz w:val="24"/>
                <w:szCs w:val="24"/>
              </w:rPr>
            </w:pPr>
          </w:p>
          <w:p w14:paraId="51A0535A" w14:textId="10E4E347"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E663DE" w14:paraId="2E84DAFD" w14:textId="77777777" w:rsidTr="00D64B3C">
        <w:trPr>
          <w:trHeight w:val="152"/>
        </w:trPr>
        <w:tc>
          <w:tcPr>
            <w:tcW w:w="643" w:type="dxa"/>
            <w:vMerge/>
          </w:tcPr>
          <w:p w14:paraId="6001651B" w14:textId="77777777" w:rsidR="00E663DE" w:rsidRDefault="00E663DE" w:rsidP="006769D5">
            <w:pPr>
              <w:rPr>
                <w:rFonts w:ascii="Times New Roman" w:hAnsi="Times New Roman" w:cs="Times New Roman"/>
                <w:b/>
                <w:color w:val="000000"/>
                <w:sz w:val="24"/>
                <w:szCs w:val="24"/>
              </w:rPr>
            </w:pPr>
          </w:p>
        </w:tc>
        <w:tc>
          <w:tcPr>
            <w:tcW w:w="9699" w:type="dxa"/>
          </w:tcPr>
          <w:p w14:paraId="1D0D481D" w14:textId="77777777" w:rsidR="00E663DE" w:rsidRDefault="00E663DE" w:rsidP="00E663DE">
            <w:r>
              <w:t>+ Cuối tháng thứ nhất anh Minh còn nợ:</w:t>
            </w:r>
          </w:p>
          <w:p w14:paraId="21943E34" w14:textId="77777777" w:rsidR="00E663DE" w:rsidRDefault="00E663DE" w:rsidP="00E663DE">
            <w:r>
              <w:t xml:space="preserve">                     </w:t>
            </w:r>
            <w:r w:rsidRPr="00056CC2">
              <w:rPr>
                <w:position w:val="-16"/>
              </w:rPr>
              <w:object w:dxaOrig="1700" w:dyaOrig="440" w14:anchorId="11612AA4">
                <v:shape id="_x0000_i1033" type="#_x0000_t75" style="width:85.3pt;height:21.8pt" o:ole="">
                  <v:imagedata r:id="rId24" o:title=""/>
                </v:shape>
                <o:OLEObject Type="Embed" ProgID="Equation.DSMT4" ShapeID="_x0000_i1033" DrawAspect="Content" ObjectID="_1802636003" r:id="rId25"/>
              </w:object>
            </w:r>
            <w:r>
              <w:t xml:space="preserve">  (triệu đồng)</w:t>
            </w:r>
          </w:p>
          <w:p w14:paraId="4F23172C" w14:textId="77777777" w:rsidR="00E663DE" w:rsidRDefault="00E663DE" w:rsidP="00E663DE">
            <w:r>
              <w:t>+ Cuối tháng thứ hai anh Minh còn nợ:</w:t>
            </w:r>
            <w:r w:rsidRPr="00DC1244">
              <w:rPr>
                <w:position w:val="-36"/>
              </w:rPr>
              <w:object w:dxaOrig="9580" w:dyaOrig="900" w14:anchorId="57AD9CC2">
                <v:shape id="_x0000_i1034" type="#_x0000_t75" style="width:460.45pt;height:45.4pt" o:ole="">
                  <v:imagedata r:id="rId26" o:title=""/>
                </v:shape>
                <o:OLEObject Type="Embed" ProgID="Equation.DSMT4" ShapeID="_x0000_i1034" DrawAspect="Content" ObjectID="_1802636004" r:id="rId27"/>
              </w:object>
            </w:r>
            <w:r>
              <w:t xml:space="preserve">  (triệu đồng)</w:t>
            </w:r>
          </w:p>
          <w:p w14:paraId="103CDB5D" w14:textId="77777777" w:rsidR="00E663DE" w:rsidRDefault="00E663DE" w:rsidP="00E663DE">
            <w:r>
              <w:t>+Cuối tháng thứ ba anh Minh còn nợ:</w:t>
            </w:r>
          </w:p>
          <w:p w14:paraId="3090AE1A" w14:textId="3D6B04D3" w:rsidR="00E663DE" w:rsidRPr="00E663DE" w:rsidRDefault="00E663DE" w:rsidP="006769D5">
            <w:r>
              <w:t xml:space="preserve">                     </w:t>
            </w:r>
            <w:r w:rsidRPr="00DC1244">
              <w:rPr>
                <w:position w:val="-68"/>
              </w:rPr>
              <w:object w:dxaOrig="6440" w:dyaOrig="1480" w14:anchorId="3A63ADBF">
                <v:shape id="_x0000_i1035" type="#_x0000_t75" style="width:321.9pt;height:73.8pt" o:ole="">
                  <v:imagedata r:id="rId28" o:title=""/>
                </v:shape>
                <o:OLEObject Type="Embed" ProgID="Equation.DSMT4" ShapeID="_x0000_i1035" DrawAspect="Content" ObjectID="_1802636005" r:id="rId29"/>
              </w:object>
            </w:r>
            <w:r>
              <w:t xml:space="preserve">  </w:t>
            </w:r>
          </w:p>
        </w:tc>
        <w:tc>
          <w:tcPr>
            <w:tcW w:w="723" w:type="dxa"/>
          </w:tcPr>
          <w:p w14:paraId="26DC4CFA" w14:textId="77777777" w:rsidR="00E663DE" w:rsidRDefault="00E663DE" w:rsidP="006769D5">
            <w:pPr>
              <w:rPr>
                <w:rFonts w:ascii="Times New Roman" w:hAnsi="Times New Roman" w:cs="Times New Roman"/>
                <w:b/>
                <w:color w:val="000000"/>
                <w:sz w:val="24"/>
                <w:szCs w:val="24"/>
              </w:rPr>
            </w:pPr>
          </w:p>
          <w:p w14:paraId="4DBD33F3" w14:textId="77777777" w:rsidR="00E663DE" w:rsidRDefault="00E663DE" w:rsidP="006769D5">
            <w:pPr>
              <w:rPr>
                <w:rFonts w:ascii="Times New Roman" w:hAnsi="Times New Roman" w:cs="Times New Roman"/>
                <w:b/>
                <w:color w:val="000000"/>
                <w:sz w:val="24"/>
                <w:szCs w:val="24"/>
              </w:rPr>
            </w:pPr>
          </w:p>
          <w:p w14:paraId="0F60254D" w14:textId="77777777" w:rsidR="00E663DE" w:rsidRDefault="00E663DE" w:rsidP="006769D5">
            <w:pPr>
              <w:rPr>
                <w:rFonts w:ascii="Times New Roman" w:hAnsi="Times New Roman" w:cs="Times New Roman"/>
                <w:b/>
                <w:color w:val="000000"/>
                <w:sz w:val="24"/>
                <w:szCs w:val="24"/>
              </w:rPr>
            </w:pPr>
          </w:p>
          <w:p w14:paraId="3501C0DD" w14:textId="77777777" w:rsidR="00E663DE" w:rsidRDefault="00E663DE" w:rsidP="006769D5">
            <w:pPr>
              <w:rPr>
                <w:rFonts w:ascii="Times New Roman" w:hAnsi="Times New Roman" w:cs="Times New Roman"/>
                <w:b/>
                <w:color w:val="000000"/>
                <w:sz w:val="24"/>
                <w:szCs w:val="24"/>
              </w:rPr>
            </w:pPr>
          </w:p>
          <w:p w14:paraId="75CE7FA4" w14:textId="77777777" w:rsidR="00E663DE" w:rsidRDefault="00E663DE" w:rsidP="006769D5">
            <w:pPr>
              <w:rPr>
                <w:rFonts w:ascii="Times New Roman" w:hAnsi="Times New Roman" w:cs="Times New Roman"/>
                <w:b/>
                <w:color w:val="000000"/>
                <w:sz w:val="24"/>
                <w:szCs w:val="24"/>
              </w:rPr>
            </w:pPr>
          </w:p>
          <w:p w14:paraId="3D20C414" w14:textId="77777777" w:rsidR="00E663DE" w:rsidRDefault="00E663DE" w:rsidP="006769D5">
            <w:pPr>
              <w:rPr>
                <w:rFonts w:ascii="Times New Roman" w:hAnsi="Times New Roman" w:cs="Times New Roman"/>
                <w:b/>
                <w:color w:val="000000"/>
                <w:sz w:val="24"/>
                <w:szCs w:val="24"/>
              </w:rPr>
            </w:pPr>
          </w:p>
          <w:p w14:paraId="3973E780" w14:textId="0E03A6C0"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E663DE" w14:paraId="7F8EE3BB" w14:textId="77777777" w:rsidTr="00D64B3C">
        <w:trPr>
          <w:trHeight w:val="142"/>
        </w:trPr>
        <w:tc>
          <w:tcPr>
            <w:tcW w:w="643" w:type="dxa"/>
            <w:vMerge/>
          </w:tcPr>
          <w:p w14:paraId="23742FF5" w14:textId="77777777" w:rsidR="00E663DE" w:rsidRDefault="00E663DE" w:rsidP="006769D5">
            <w:pPr>
              <w:rPr>
                <w:rFonts w:ascii="Times New Roman" w:hAnsi="Times New Roman" w:cs="Times New Roman"/>
                <w:b/>
                <w:color w:val="000000"/>
                <w:sz w:val="24"/>
                <w:szCs w:val="24"/>
              </w:rPr>
            </w:pPr>
          </w:p>
        </w:tc>
        <w:tc>
          <w:tcPr>
            <w:tcW w:w="9699" w:type="dxa"/>
          </w:tcPr>
          <w:p w14:paraId="1C410CC2" w14:textId="77777777" w:rsidR="00E663DE" w:rsidRDefault="00E663DE" w:rsidP="00E663DE">
            <w:r>
              <w:t xml:space="preserve">+Cuối tháng thứ </w:t>
            </w:r>
            <w:r w:rsidRPr="00A844BE">
              <w:rPr>
                <w:position w:val="-6"/>
              </w:rPr>
              <w:object w:dxaOrig="200" w:dyaOrig="220" w14:anchorId="371C70A4">
                <v:shape id="_x0000_i1036" type="#_x0000_t75" style="width:10.3pt;height:11.5pt" o:ole="">
                  <v:imagedata r:id="rId30" o:title=""/>
                </v:shape>
                <o:OLEObject Type="Embed" ProgID="Equation.DSMT4" ShapeID="_x0000_i1036" DrawAspect="Content" ObjectID="_1802636006" r:id="rId31"/>
              </w:object>
            </w:r>
            <w:r>
              <w:t xml:space="preserve">anh Minh còn nợ: </w:t>
            </w:r>
            <w:r w:rsidRPr="00D32674">
              <w:rPr>
                <w:position w:val="-36"/>
              </w:rPr>
              <w:object w:dxaOrig="2880" w:dyaOrig="900" w14:anchorId="591A19BF">
                <v:shape id="_x0000_i1037" type="#_x0000_t75" style="width:2in;height:45.4pt" o:ole="">
                  <v:imagedata r:id="rId32" o:title=""/>
                </v:shape>
                <o:OLEObject Type="Embed" ProgID="Equation.DSMT4" ShapeID="_x0000_i1037" DrawAspect="Content" ObjectID="_1802636007" r:id="rId33"/>
              </w:object>
            </w:r>
          </w:p>
          <w:p w14:paraId="3B60899E" w14:textId="31B5B1D6" w:rsidR="00E663DE" w:rsidRPr="00E663DE" w:rsidRDefault="00E663DE" w:rsidP="006769D5">
            <w:r>
              <w:t xml:space="preserve">Xét </w:t>
            </w:r>
            <w:r w:rsidR="00D74D6B" w:rsidRPr="00A844BE">
              <w:rPr>
                <w:position w:val="-12"/>
              </w:rPr>
              <w:object w:dxaOrig="999" w:dyaOrig="380" w14:anchorId="595A89E1">
                <v:shape id="_x0000_i1038" type="#_x0000_t75" style="width:35.7pt;height:18.75pt" o:ole="">
                  <v:imagedata r:id="rId34" o:title=""/>
                </v:shape>
                <o:OLEObject Type="Embed" ProgID="Equation.DSMT4" ShapeID="_x0000_i1038" DrawAspect="Content" ObjectID="_1802636008" r:id="rId35"/>
              </w:object>
            </w:r>
            <w:r w:rsidRPr="00A844BE">
              <w:t xml:space="preserve"> </w:t>
            </w:r>
            <w:r w:rsidR="00D74D6B" w:rsidRPr="00D32674">
              <w:rPr>
                <w:position w:val="-36"/>
              </w:rPr>
              <w:object w:dxaOrig="9560" w:dyaOrig="900" w14:anchorId="0168603F">
                <v:shape id="_x0000_i1039" type="#_x0000_t75" style="width:392.65pt;height:45.4pt" o:ole="">
                  <v:imagedata r:id="rId36" o:title=""/>
                </v:shape>
                <o:OLEObject Type="Embed" ProgID="Equation.DSMT4" ShapeID="_x0000_i1039" DrawAspect="Content" ObjectID="_1802636009" r:id="rId37"/>
              </w:object>
            </w:r>
          </w:p>
        </w:tc>
        <w:tc>
          <w:tcPr>
            <w:tcW w:w="723" w:type="dxa"/>
          </w:tcPr>
          <w:p w14:paraId="365F6C02" w14:textId="77777777" w:rsidR="00E663DE" w:rsidRDefault="00E663DE" w:rsidP="006769D5">
            <w:pPr>
              <w:rPr>
                <w:rFonts w:ascii="Times New Roman" w:hAnsi="Times New Roman" w:cs="Times New Roman"/>
                <w:b/>
                <w:color w:val="000000"/>
                <w:sz w:val="24"/>
                <w:szCs w:val="24"/>
              </w:rPr>
            </w:pPr>
          </w:p>
          <w:p w14:paraId="161BF58E" w14:textId="77777777" w:rsidR="00E663DE" w:rsidRDefault="00E663DE" w:rsidP="006769D5">
            <w:pPr>
              <w:rPr>
                <w:rFonts w:ascii="Times New Roman" w:hAnsi="Times New Roman" w:cs="Times New Roman"/>
                <w:b/>
                <w:color w:val="000000"/>
                <w:sz w:val="24"/>
                <w:szCs w:val="24"/>
              </w:rPr>
            </w:pPr>
          </w:p>
          <w:p w14:paraId="4DA0166C" w14:textId="77777777" w:rsidR="00E663DE" w:rsidRDefault="00E663DE" w:rsidP="006769D5">
            <w:pPr>
              <w:rPr>
                <w:rFonts w:ascii="Times New Roman" w:hAnsi="Times New Roman" w:cs="Times New Roman"/>
                <w:b/>
                <w:color w:val="000000"/>
                <w:sz w:val="24"/>
                <w:szCs w:val="24"/>
              </w:rPr>
            </w:pPr>
          </w:p>
          <w:p w14:paraId="51AD4C64" w14:textId="77777777" w:rsidR="00E663DE" w:rsidRDefault="00E663DE" w:rsidP="006769D5">
            <w:pPr>
              <w:rPr>
                <w:rFonts w:ascii="Times New Roman" w:hAnsi="Times New Roman" w:cs="Times New Roman"/>
                <w:b/>
                <w:color w:val="000000"/>
                <w:sz w:val="24"/>
                <w:szCs w:val="24"/>
              </w:rPr>
            </w:pPr>
          </w:p>
          <w:p w14:paraId="018C5469" w14:textId="00588008"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E663DE" w14:paraId="4599A6E2" w14:textId="77777777" w:rsidTr="00D64B3C">
        <w:trPr>
          <w:trHeight w:val="264"/>
        </w:trPr>
        <w:tc>
          <w:tcPr>
            <w:tcW w:w="643" w:type="dxa"/>
            <w:vMerge/>
          </w:tcPr>
          <w:p w14:paraId="6BAF3FB1" w14:textId="77777777" w:rsidR="00E663DE" w:rsidRDefault="00E663DE" w:rsidP="006769D5">
            <w:pPr>
              <w:rPr>
                <w:rFonts w:ascii="Times New Roman" w:hAnsi="Times New Roman" w:cs="Times New Roman"/>
                <w:b/>
                <w:color w:val="000000"/>
                <w:sz w:val="24"/>
                <w:szCs w:val="24"/>
              </w:rPr>
            </w:pPr>
          </w:p>
        </w:tc>
        <w:tc>
          <w:tcPr>
            <w:tcW w:w="9699" w:type="dxa"/>
          </w:tcPr>
          <w:p w14:paraId="3D2B68D4" w14:textId="3FF537D0" w:rsidR="00E663DE" w:rsidRPr="00E663DE" w:rsidRDefault="00E663DE" w:rsidP="00E663DE">
            <w:pPr>
              <w:spacing w:after="200" w:line="276" w:lineRule="auto"/>
            </w:pPr>
            <w:r>
              <w:t>Vậy anh Minh cần 32 tháng để trả hết nợ.</w:t>
            </w:r>
          </w:p>
        </w:tc>
        <w:tc>
          <w:tcPr>
            <w:tcW w:w="723" w:type="dxa"/>
          </w:tcPr>
          <w:p w14:paraId="45616CD9" w14:textId="70B01256"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873761" w14:paraId="2D58BD25" w14:textId="77777777" w:rsidTr="00D64B3C">
        <w:trPr>
          <w:trHeight w:val="104"/>
        </w:trPr>
        <w:tc>
          <w:tcPr>
            <w:tcW w:w="643" w:type="dxa"/>
            <w:vMerge w:val="restart"/>
          </w:tcPr>
          <w:p w14:paraId="72DE1DC7" w14:textId="77777777" w:rsidR="00873761" w:rsidRDefault="00873761" w:rsidP="006769D5">
            <w:pPr>
              <w:rPr>
                <w:rFonts w:ascii="Times New Roman" w:hAnsi="Times New Roman" w:cs="Times New Roman"/>
                <w:b/>
                <w:color w:val="000000"/>
                <w:sz w:val="24"/>
                <w:szCs w:val="24"/>
              </w:rPr>
            </w:pPr>
          </w:p>
          <w:p w14:paraId="21A83FE8" w14:textId="77777777" w:rsidR="00873761" w:rsidRDefault="00873761" w:rsidP="006769D5">
            <w:pPr>
              <w:rPr>
                <w:rFonts w:ascii="Times New Roman" w:hAnsi="Times New Roman" w:cs="Times New Roman"/>
                <w:b/>
                <w:color w:val="000000"/>
                <w:sz w:val="24"/>
                <w:szCs w:val="24"/>
              </w:rPr>
            </w:pPr>
          </w:p>
          <w:p w14:paraId="2D5AE2E1" w14:textId="77777777" w:rsidR="00873761" w:rsidRDefault="00873761" w:rsidP="006769D5">
            <w:pPr>
              <w:rPr>
                <w:rFonts w:ascii="Times New Roman" w:hAnsi="Times New Roman" w:cs="Times New Roman"/>
                <w:b/>
                <w:color w:val="000000"/>
                <w:sz w:val="24"/>
                <w:szCs w:val="24"/>
              </w:rPr>
            </w:pPr>
          </w:p>
          <w:p w14:paraId="37AF3F9A" w14:textId="77777777" w:rsidR="00873761" w:rsidRDefault="00873761" w:rsidP="006769D5">
            <w:pPr>
              <w:rPr>
                <w:rFonts w:ascii="Times New Roman" w:hAnsi="Times New Roman" w:cs="Times New Roman"/>
                <w:b/>
                <w:color w:val="000000"/>
                <w:sz w:val="24"/>
                <w:szCs w:val="24"/>
              </w:rPr>
            </w:pPr>
          </w:p>
          <w:p w14:paraId="673F63AA" w14:textId="77777777" w:rsidR="00873761" w:rsidRDefault="00873761" w:rsidP="006769D5">
            <w:pPr>
              <w:rPr>
                <w:rFonts w:ascii="Times New Roman" w:hAnsi="Times New Roman" w:cs="Times New Roman"/>
                <w:b/>
                <w:color w:val="000000"/>
                <w:sz w:val="24"/>
                <w:szCs w:val="24"/>
              </w:rPr>
            </w:pPr>
          </w:p>
          <w:p w14:paraId="64E122DC" w14:textId="77777777" w:rsidR="00873761" w:rsidRDefault="00873761" w:rsidP="006769D5">
            <w:pPr>
              <w:rPr>
                <w:rFonts w:ascii="Times New Roman" w:hAnsi="Times New Roman" w:cs="Times New Roman"/>
                <w:b/>
                <w:color w:val="000000"/>
                <w:sz w:val="24"/>
                <w:szCs w:val="24"/>
              </w:rPr>
            </w:pPr>
          </w:p>
          <w:p w14:paraId="14F9D83E" w14:textId="77777777" w:rsidR="00873761" w:rsidRDefault="00873761" w:rsidP="006769D5">
            <w:pPr>
              <w:rPr>
                <w:rFonts w:ascii="Times New Roman" w:hAnsi="Times New Roman" w:cs="Times New Roman"/>
                <w:b/>
                <w:color w:val="000000"/>
                <w:sz w:val="24"/>
                <w:szCs w:val="24"/>
              </w:rPr>
            </w:pPr>
          </w:p>
          <w:p w14:paraId="4AB9CBAA" w14:textId="77777777" w:rsidR="00873761" w:rsidRDefault="00873761" w:rsidP="006769D5">
            <w:pPr>
              <w:rPr>
                <w:rFonts w:ascii="Times New Roman" w:hAnsi="Times New Roman" w:cs="Times New Roman"/>
                <w:b/>
                <w:color w:val="000000"/>
                <w:sz w:val="24"/>
                <w:szCs w:val="24"/>
              </w:rPr>
            </w:pPr>
          </w:p>
          <w:p w14:paraId="722A3FE2" w14:textId="77777777" w:rsidR="00873761" w:rsidRDefault="00873761" w:rsidP="006769D5">
            <w:pPr>
              <w:rPr>
                <w:rFonts w:ascii="Times New Roman" w:hAnsi="Times New Roman" w:cs="Times New Roman"/>
                <w:b/>
                <w:color w:val="000000"/>
                <w:sz w:val="24"/>
                <w:szCs w:val="24"/>
              </w:rPr>
            </w:pPr>
          </w:p>
          <w:p w14:paraId="6BA4BF19" w14:textId="54C7057C"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2</w:t>
            </w:r>
          </w:p>
        </w:tc>
        <w:bookmarkStart w:id="1" w:name="_Hlk191847998"/>
        <w:tc>
          <w:tcPr>
            <w:tcW w:w="9699" w:type="dxa"/>
          </w:tcPr>
          <w:p w14:paraId="77E3C166" w14:textId="213006CF" w:rsidR="00873761" w:rsidRPr="00DC2842" w:rsidRDefault="00873761" w:rsidP="00FD7298">
            <w:pPr>
              <w:rPr>
                <w:b/>
                <w:noProof/>
                <w:color w:val="FF0000"/>
              </w:rPr>
            </w:pPr>
            <w:r w:rsidRPr="00DC2842">
              <w:rPr>
                <w:b/>
                <w:noProof/>
                <w:color w:val="FF0000"/>
              </w:rPr>
              <mc:AlternateContent>
                <mc:Choice Requires="wps">
                  <w:drawing>
                    <wp:anchor distT="45720" distB="45720" distL="114300" distR="114300" simplePos="0" relativeHeight="251665408" behindDoc="0" locked="0" layoutInCell="1" allowOverlap="1" wp14:anchorId="1887E539" wp14:editId="216BB6FD">
                      <wp:simplePos x="0" y="0"/>
                      <wp:positionH relativeFrom="column">
                        <wp:posOffset>3151505</wp:posOffset>
                      </wp:positionH>
                      <wp:positionV relativeFrom="paragraph">
                        <wp:posOffset>46168</wp:posOffset>
                      </wp:positionV>
                      <wp:extent cx="2360930" cy="1866900"/>
                      <wp:effectExtent l="0" t="0" r="21590" b="1905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866900"/>
                              </a:xfrm>
                              <a:prstGeom prst="rect">
                                <a:avLst/>
                              </a:prstGeom>
                              <a:solidFill>
                                <a:srgbClr val="FFFFFF"/>
                              </a:solidFill>
                              <a:ln w="9525">
                                <a:solidFill>
                                  <a:srgbClr val="000000"/>
                                </a:solidFill>
                                <a:miter lim="800000"/>
                                <a:headEnd/>
                                <a:tailEnd/>
                              </a:ln>
                            </wps:spPr>
                            <wps:txbx>
                              <w:txbxContent>
                                <w:p w14:paraId="19C146B0" w14:textId="0E6015DA" w:rsidR="00873761" w:rsidRDefault="00873761">
                                  <w:r>
                                    <w:rPr>
                                      <w:noProof/>
                                    </w:rPr>
                                    <w:drawing>
                                      <wp:inline distT="0" distB="0" distL="0" distR="0" wp14:anchorId="1CDCE01A" wp14:editId="25BE4A8F">
                                        <wp:extent cx="2397418" cy="1751253"/>
                                        <wp:effectExtent l="0" t="0" r="317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02726" cy="17551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1887E539" id="_x0000_t202" coordsize="21600,21600" o:spt="202" path="m,l,21600r21600,l21600,xe">
                      <v:stroke joinstyle="miter"/>
                      <v:path gradientshapeok="t" o:connecttype="rect"/>
                    </v:shapetype>
                    <v:shape id="Text Box 2" o:spid="_x0000_s1026" type="#_x0000_t202" style="position:absolute;margin-left:248.15pt;margin-top:3.65pt;width:185.9pt;height:147pt;z-index:25166540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">
                      <v:textbox>
                        <w:txbxContent>
                          <w:p w14:paraId="19C146B0" w14:textId="0E6015DA" w:rsidR="00873761" w:rsidRDefault="00873761">
                            <w:r>
                              <w:rPr>
                                <w:noProof/>
                              </w:rPr>
                              <w:drawing>
                                <wp:inline distT="0" distB="0" distL="0" distR="0" wp14:anchorId="1CDCE01A" wp14:editId="25BE4A8F">
                                  <wp:extent cx="2397418" cy="1751253"/>
                                  <wp:effectExtent l="0" t="0" r="317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02726" cy="1755130"/>
                                          </a:xfrm>
                                          <a:prstGeom prst="rect">
                                            <a:avLst/>
                                          </a:prstGeom>
                                        </pic:spPr>
                                      </pic:pic>
                                    </a:graphicData>
                                  </a:graphic>
                                </wp:inline>
                              </w:drawing>
                            </w:r>
                          </w:p>
                        </w:txbxContent>
                      </v:textbox>
                      <w10:wrap type="square"/>
                    </v:shape>
                  </w:pict>
                </mc:Fallback>
              </mc:AlternateContent>
            </w:r>
            <w:r>
              <w:rPr>
                <w:rFonts w:ascii="Times New Roman" w:hAnsi="Times New Roman" w:cs="Times New Roman"/>
                <w:bCs/>
                <w:sz w:val="24"/>
                <w:szCs w:val="24"/>
              </w:rPr>
              <w:t xml:space="preserve"> </w:t>
            </w:r>
            <w:r w:rsidRPr="00FD7298">
              <w:rPr>
                <w:rFonts w:ascii="Times New Roman" w:hAnsi="Times New Roman" w:cs="Times New Roman"/>
                <w:b/>
                <w:color w:val="FF0000"/>
                <w:sz w:val="24"/>
                <w:szCs w:val="24"/>
              </w:rPr>
              <w:t xml:space="preserve">Cho hình chóp </w:t>
            </w:r>
            <w:r w:rsidRPr="00FD7298">
              <w:rPr>
                <w:rFonts w:ascii="Times New Roman" w:hAnsi="Times New Roman" w:cs="Times New Roman"/>
                <w:b/>
                <w:noProof/>
                <w:color w:val="FF0000"/>
                <w:position w:val="-6"/>
                <w:sz w:val="24"/>
                <w:szCs w:val="24"/>
              </w:rPr>
              <w:object w:dxaOrig="740" w:dyaOrig="260" w14:anchorId="20861D40">
                <v:shape id="_x0000_i1040" type="#_x0000_t75" style="width:36.9pt;height:13.3pt" o:ole="">
                  <v:imagedata r:id="rId40" o:title=""/>
                </v:shape>
                <o:OLEObject Type="Embed" ProgID="Equation.DSMT4" ShapeID="_x0000_i1040" DrawAspect="Content" ObjectID="_1802636010" r:id="rId41"/>
              </w:object>
            </w:r>
            <w:r w:rsidRPr="00FD7298">
              <w:rPr>
                <w:rFonts w:ascii="Times New Roman" w:hAnsi="Times New Roman" w:cs="Times New Roman"/>
                <w:b/>
                <w:noProof/>
                <w:color w:val="FF0000"/>
                <w:sz w:val="24"/>
                <w:szCs w:val="24"/>
              </w:rPr>
              <w:t xml:space="preserve">. Có </w:t>
            </w:r>
            <w:r w:rsidRPr="00FD7298">
              <w:rPr>
                <w:b/>
                <w:noProof/>
                <w:color w:val="FF0000"/>
                <w:position w:val="-16"/>
              </w:rPr>
              <w:object w:dxaOrig="1260" w:dyaOrig="440" w14:anchorId="541CE0D6">
                <v:shape id="_x0000_i1041" type="#_x0000_t75" style="width:62.9pt;height:21.8pt" o:ole="">
                  <v:imagedata r:id="rId42" o:title=""/>
                </v:shape>
                <o:OLEObject Type="Embed" ProgID="Equation.DSMT4" ShapeID="_x0000_i1041" DrawAspect="Content" ObjectID="_1802636011" r:id="rId43"/>
              </w:object>
            </w:r>
            <w:r>
              <w:rPr>
                <w:b/>
                <w:noProof/>
                <w:color w:val="FF0000"/>
              </w:rPr>
              <w:t xml:space="preserve">, </w:t>
            </w:r>
            <w:r w:rsidRPr="00DC2842">
              <w:rPr>
                <w:position w:val="-6"/>
              </w:rPr>
              <w:object w:dxaOrig="960" w:dyaOrig="260" w14:anchorId="1F4A62FF">
                <v:shape id="_x0000_i1042" type="#_x0000_t75" style="width:47.8pt;height:13.3pt" o:ole="">
                  <v:imagedata r:id="rId44" o:title=""/>
                </v:shape>
                <o:OLEObject Type="Embed" ProgID="Equation.DSMT4" ShapeID="_x0000_i1042" DrawAspect="Content" ObjectID="_1802636012" r:id="rId45"/>
              </w:object>
            </w:r>
            <w:r w:rsidRPr="00FD7298">
              <w:rPr>
                <w:b/>
                <w:noProof/>
                <w:color w:val="FF0000"/>
              </w:rPr>
              <w:t>.</w:t>
            </w:r>
            <w:r>
              <w:rPr>
                <w:b/>
                <w:noProof/>
                <w:color w:val="FF0000"/>
              </w:rPr>
              <w:t xml:space="preserve"> </w:t>
            </w:r>
            <w:r w:rsidRPr="00FD7298">
              <w:rPr>
                <w:rFonts w:ascii="Times New Roman" w:hAnsi="Times New Roman" w:cs="Times New Roman"/>
                <w:b/>
                <w:noProof/>
                <w:color w:val="FF0000"/>
                <w:sz w:val="24"/>
                <w:szCs w:val="24"/>
              </w:rPr>
              <w:t xml:space="preserve">Gọi  </w:t>
            </w:r>
            <w:r w:rsidRPr="00FD7298">
              <w:rPr>
                <w:rFonts w:ascii="Times New Roman" w:hAnsi="Times New Roman" w:cs="Times New Roman"/>
                <w:b/>
                <w:noProof/>
                <w:color w:val="FF0000"/>
                <w:position w:val="-4"/>
                <w:sz w:val="24"/>
                <w:szCs w:val="24"/>
              </w:rPr>
              <w:object w:dxaOrig="300" w:dyaOrig="240" w14:anchorId="72EA619B">
                <v:shape id="_x0000_i1043" type="#_x0000_t75" style="width:15.15pt;height:12.1pt" o:ole="">
                  <v:imagedata r:id="rId46" o:title=""/>
                </v:shape>
                <o:OLEObject Type="Embed" ProgID="Equation.DSMT4" ShapeID="_x0000_i1043" DrawAspect="Content" ObjectID="_1802636013" r:id="rId47"/>
              </w:object>
            </w:r>
            <w:r w:rsidRPr="00FD7298">
              <w:rPr>
                <w:rFonts w:ascii="Times New Roman" w:hAnsi="Times New Roman" w:cs="Times New Roman"/>
                <w:b/>
                <w:noProof/>
                <w:color w:val="FF0000"/>
                <w:sz w:val="24"/>
                <w:szCs w:val="24"/>
              </w:rPr>
              <w:t xml:space="preserve"> là trung điểm của </w:t>
            </w:r>
            <w:r w:rsidRPr="00FD7298">
              <w:rPr>
                <w:rFonts w:ascii="Times New Roman" w:hAnsi="Times New Roman" w:cs="Times New Roman"/>
                <w:b/>
                <w:noProof/>
                <w:color w:val="FF0000"/>
                <w:position w:val="-6"/>
                <w:sz w:val="24"/>
                <w:szCs w:val="24"/>
              </w:rPr>
              <w:object w:dxaOrig="400" w:dyaOrig="260" w14:anchorId="24AF7EC8">
                <v:shape id="_x0000_i1044" type="#_x0000_t75" style="width:20.55pt;height:12.7pt" o:ole="">
                  <v:imagedata r:id="rId48" o:title=""/>
                </v:shape>
                <o:OLEObject Type="Embed" ProgID="Equation.DSMT4" ShapeID="_x0000_i1044" DrawAspect="Content" ObjectID="_1802636014" r:id="rId49"/>
              </w:object>
            </w:r>
            <w:r w:rsidRPr="00FD7298">
              <w:rPr>
                <w:rFonts w:ascii="Times New Roman" w:hAnsi="Times New Roman" w:cs="Times New Roman"/>
                <w:b/>
                <w:noProof/>
                <w:color w:val="FF0000"/>
                <w:sz w:val="24"/>
                <w:szCs w:val="24"/>
              </w:rPr>
              <w:t xml:space="preserve">. </w:t>
            </w:r>
          </w:p>
          <w:p w14:paraId="2A44098F" w14:textId="2A1B644E" w:rsidR="00873761" w:rsidRPr="00FD7298" w:rsidRDefault="00873761" w:rsidP="00FD7298">
            <w:pPr>
              <w:rPr>
                <w:rFonts w:ascii="Times New Roman" w:hAnsi="Times New Roman" w:cs="Times New Roman"/>
                <w:b/>
                <w:noProof/>
                <w:sz w:val="24"/>
                <w:szCs w:val="24"/>
              </w:rPr>
            </w:pPr>
            <w:r w:rsidRPr="00FD7298">
              <w:rPr>
                <w:rFonts w:ascii="Times New Roman" w:hAnsi="Times New Roman" w:cs="Times New Roman"/>
                <w:b/>
                <w:noProof/>
                <w:color w:val="FF0000"/>
                <w:sz w:val="24"/>
                <w:szCs w:val="24"/>
              </w:rPr>
              <w:t>Chứng minh rằng</w:t>
            </w:r>
            <w:r w:rsidRPr="00FD7298">
              <w:rPr>
                <w:rFonts w:ascii="Times New Roman" w:hAnsi="Times New Roman" w:cs="Times New Roman"/>
                <w:b/>
                <w:noProof/>
                <w:color w:val="FF0000"/>
                <w:position w:val="-16"/>
                <w:sz w:val="24"/>
                <w:szCs w:val="24"/>
              </w:rPr>
              <w:object w:dxaOrig="1600" w:dyaOrig="440" w14:anchorId="7B9F81B7">
                <v:shape id="_x0000_i1045" type="#_x0000_t75" style="width:79.85pt;height:21.8pt" o:ole="">
                  <v:imagedata r:id="rId50" o:title=""/>
                </v:shape>
                <o:OLEObject Type="Embed" ProgID="Equation.DSMT4" ShapeID="_x0000_i1045" DrawAspect="Content" ObjectID="_1802636015" r:id="rId51"/>
              </w:object>
            </w:r>
            <w:r w:rsidRPr="00FD7298">
              <w:rPr>
                <w:rFonts w:ascii="Times New Roman" w:hAnsi="Times New Roman" w:cs="Times New Roman"/>
                <w:b/>
                <w:noProof/>
                <w:color w:val="FF0000"/>
                <w:sz w:val="24"/>
                <w:szCs w:val="24"/>
              </w:rPr>
              <w:t xml:space="preserve">?  </w:t>
            </w:r>
            <w:bookmarkEnd w:id="1"/>
          </w:p>
        </w:tc>
        <w:tc>
          <w:tcPr>
            <w:tcW w:w="723" w:type="dxa"/>
          </w:tcPr>
          <w:p w14:paraId="0F2F86F2" w14:textId="77777777" w:rsidR="00873761" w:rsidRDefault="00873761" w:rsidP="006769D5">
            <w:pPr>
              <w:rPr>
                <w:rFonts w:ascii="Times New Roman" w:hAnsi="Times New Roman" w:cs="Times New Roman"/>
                <w:b/>
                <w:color w:val="000000"/>
                <w:sz w:val="24"/>
                <w:szCs w:val="24"/>
              </w:rPr>
            </w:pPr>
          </w:p>
        </w:tc>
      </w:tr>
      <w:tr w:rsidR="00873761" w14:paraId="15C314DE" w14:textId="77777777" w:rsidTr="00D64B3C">
        <w:trPr>
          <w:trHeight w:val="354"/>
        </w:trPr>
        <w:tc>
          <w:tcPr>
            <w:tcW w:w="643" w:type="dxa"/>
            <w:vMerge/>
          </w:tcPr>
          <w:p w14:paraId="064EB68E" w14:textId="77777777" w:rsidR="00873761" w:rsidRDefault="00873761" w:rsidP="006769D5">
            <w:pPr>
              <w:rPr>
                <w:rFonts w:ascii="Times New Roman" w:hAnsi="Times New Roman" w:cs="Times New Roman"/>
                <w:b/>
                <w:color w:val="000000"/>
                <w:sz w:val="24"/>
                <w:szCs w:val="24"/>
              </w:rPr>
            </w:pPr>
          </w:p>
        </w:tc>
        <w:tc>
          <w:tcPr>
            <w:tcW w:w="9699" w:type="dxa"/>
          </w:tcPr>
          <w:p w14:paraId="14BE267A" w14:textId="3C57D95C" w:rsidR="00873761" w:rsidRPr="006265BF" w:rsidRDefault="00873761" w:rsidP="006265BF">
            <w:pPr>
              <w:tabs>
                <w:tab w:val="left" w:pos="709"/>
              </w:tabs>
              <w:spacing w:before="20" w:after="20" w:line="264" w:lineRule="auto"/>
              <w:ind w:left="709" w:hanging="709"/>
              <w:rPr>
                <w:rFonts w:ascii="Times New Roman" w:hAnsi="Times New Roman" w:cs="Times New Roman"/>
                <w:noProof/>
                <w:sz w:val="24"/>
                <w:szCs w:val="24"/>
              </w:rPr>
            </w:pPr>
            <w:r w:rsidRPr="000E0EC5">
              <w:rPr>
                <w:rFonts w:ascii="Times New Roman" w:hAnsi="Times New Roman" w:cs="Times New Roman"/>
                <w:noProof/>
                <w:sz w:val="24"/>
                <w:szCs w:val="24"/>
              </w:rPr>
              <w:t xml:space="preserve">Ta có </w:t>
            </w:r>
            <w:r w:rsidRPr="000E0EC5">
              <w:rPr>
                <w:rFonts w:ascii="Times New Roman" w:hAnsi="Times New Roman" w:cs="Times New Roman"/>
                <w:noProof/>
                <w:position w:val="-6"/>
                <w:sz w:val="24"/>
                <w:szCs w:val="24"/>
              </w:rPr>
              <w:object w:dxaOrig="680" w:dyaOrig="279" w14:anchorId="61EBA65E">
                <v:shape id="_x0000_i1046" type="#_x0000_t75" style="width:33.9pt;height:14.5pt" o:ole="">
                  <v:imagedata r:id="rId52" o:title=""/>
                </v:shape>
                <o:OLEObject Type="Embed" ProgID="Equation.DSMT4" ShapeID="_x0000_i1046" DrawAspect="Content" ObjectID="_1802636016" r:id="rId53"/>
              </w:object>
            </w:r>
            <w:r>
              <w:rPr>
                <w:rFonts w:ascii="Times New Roman" w:hAnsi="Times New Roman" w:cs="Times New Roman"/>
                <w:noProof/>
                <w:sz w:val="24"/>
                <w:szCs w:val="24"/>
              </w:rPr>
              <w:t>cân tại A</w:t>
            </w:r>
            <w:r w:rsidRPr="000E0EC5">
              <w:rPr>
                <w:rFonts w:ascii="Times New Roman" w:hAnsi="Times New Roman" w:cs="Times New Roman"/>
                <w:noProof/>
                <w:sz w:val="24"/>
                <w:szCs w:val="24"/>
              </w:rPr>
              <w:t xml:space="preserve"> nên </w:t>
            </w:r>
            <w:r w:rsidRPr="000E0EC5">
              <w:rPr>
                <w:rFonts w:ascii="Times New Roman" w:hAnsi="Times New Roman" w:cs="Times New Roman"/>
                <w:noProof/>
                <w:position w:val="-6"/>
                <w:sz w:val="24"/>
                <w:szCs w:val="24"/>
              </w:rPr>
              <w:object w:dxaOrig="1040" w:dyaOrig="279" w14:anchorId="285A42C9">
                <v:shape id="_x0000_i1047" type="#_x0000_t75" style="width:51.45pt;height:14.5pt" o:ole="">
                  <v:imagedata r:id="rId54" o:title=""/>
                </v:shape>
                <o:OLEObject Type="Embed" ProgID="Equation.DSMT4" ShapeID="_x0000_i1047" DrawAspect="Content" ObjectID="_1802636017" r:id="rId55"/>
              </w:object>
            </w:r>
            <w:r w:rsidRPr="000E0EC5">
              <w:rPr>
                <w:rFonts w:ascii="Times New Roman" w:hAnsi="Times New Roman" w:cs="Times New Roman"/>
                <w:noProof/>
                <w:sz w:val="24"/>
                <w:szCs w:val="24"/>
              </w:rPr>
              <w:t xml:space="preserve">                                            (1)</w:t>
            </w:r>
          </w:p>
        </w:tc>
        <w:tc>
          <w:tcPr>
            <w:tcW w:w="723" w:type="dxa"/>
          </w:tcPr>
          <w:p w14:paraId="5DD6D555" w14:textId="3DBE678E"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873761" w14:paraId="17F3426D" w14:textId="77777777" w:rsidTr="00D64B3C">
        <w:trPr>
          <w:trHeight w:val="494"/>
        </w:trPr>
        <w:tc>
          <w:tcPr>
            <w:tcW w:w="643" w:type="dxa"/>
            <w:vMerge/>
          </w:tcPr>
          <w:p w14:paraId="377C722E" w14:textId="77777777" w:rsidR="00873761" w:rsidRDefault="00873761" w:rsidP="006769D5">
            <w:pPr>
              <w:rPr>
                <w:rFonts w:ascii="Times New Roman" w:hAnsi="Times New Roman" w:cs="Times New Roman"/>
                <w:b/>
                <w:color w:val="000000"/>
                <w:sz w:val="24"/>
                <w:szCs w:val="24"/>
              </w:rPr>
            </w:pPr>
          </w:p>
        </w:tc>
        <w:tc>
          <w:tcPr>
            <w:tcW w:w="9699" w:type="dxa"/>
          </w:tcPr>
          <w:p w14:paraId="3C3521CF" w14:textId="46E0B69A" w:rsidR="00873761" w:rsidRPr="000E0EC5" w:rsidRDefault="00873761" w:rsidP="00FB53DE">
            <w:pPr>
              <w:tabs>
                <w:tab w:val="left" w:pos="709"/>
              </w:tabs>
              <w:spacing w:before="20" w:after="20" w:line="264" w:lineRule="auto"/>
              <w:ind w:left="709" w:hanging="709"/>
              <w:rPr>
                <w:rFonts w:ascii="Times New Roman" w:hAnsi="Times New Roman" w:cs="Times New Roman"/>
                <w:noProof/>
                <w:sz w:val="24"/>
                <w:szCs w:val="24"/>
              </w:rPr>
            </w:pPr>
            <w:r w:rsidRPr="000E0EC5">
              <w:rPr>
                <w:rFonts w:ascii="Times New Roman" w:hAnsi="Times New Roman" w:cs="Times New Roman"/>
                <w:noProof/>
                <w:sz w:val="24"/>
                <w:szCs w:val="24"/>
              </w:rPr>
              <w:t xml:space="preserve">Mà </w:t>
            </w:r>
            <w:r w:rsidRPr="003E34FF">
              <w:rPr>
                <w:rFonts w:ascii="Times New Roman" w:hAnsi="Times New Roman" w:cs="Times New Roman"/>
                <w:noProof/>
                <w:position w:val="-16"/>
                <w:sz w:val="24"/>
                <w:szCs w:val="24"/>
              </w:rPr>
              <w:object w:dxaOrig="2460" w:dyaOrig="440" w14:anchorId="70389CB5">
                <v:shape id="_x0000_i1048" type="#_x0000_t75" style="width:124.05pt;height:22.4pt" o:ole="">
                  <v:imagedata r:id="rId56" o:title=""/>
                </v:shape>
                <o:OLEObject Type="Embed" ProgID="Equation.DSMT4" ShapeID="_x0000_i1048" DrawAspect="Content" ObjectID="_1802636018" r:id="rId57"/>
              </w:object>
            </w:r>
            <w:r w:rsidRPr="000E0EC5">
              <w:rPr>
                <w:rFonts w:ascii="Times New Roman" w:hAnsi="Times New Roman" w:cs="Times New Roman"/>
                <w:noProof/>
                <w:sz w:val="24"/>
                <w:szCs w:val="24"/>
              </w:rPr>
              <w:t xml:space="preserve"> </w:t>
            </w:r>
            <w:r>
              <w:rPr>
                <w:rFonts w:ascii="Times New Roman" w:hAnsi="Times New Roman" w:cs="Times New Roman"/>
                <w:noProof/>
                <w:sz w:val="24"/>
                <w:szCs w:val="24"/>
              </w:rPr>
              <w:t xml:space="preserve">                                                        </w:t>
            </w:r>
            <w:r w:rsidRPr="000E0EC5">
              <w:rPr>
                <w:rFonts w:ascii="Times New Roman" w:hAnsi="Times New Roman" w:cs="Times New Roman"/>
                <w:noProof/>
                <w:sz w:val="24"/>
                <w:szCs w:val="24"/>
              </w:rPr>
              <w:t>(2)</w:t>
            </w:r>
          </w:p>
        </w:tc>
        <w:tc>
          <w:tcPr>
            <w:tcW w:w="723" w:type="dxa"/>
          </w:tcPr>
          <w:p w14:paraId="5D5EC688" w14:textId="650CC818"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873761" w14:paraId="108FE041" w14:textId="77777777" w:rsidTr="00D64B3C">
        <w:trPr>
          <w:trHeight w:val="236"/>
        </w:trPr>
        <w:tc>
          <w:tcPr>
            <w:tcW w:w="643" w:type="dxa"/>
            <w:vMerge/>
          </w:tcPr>
          <w:p w14:paraId="51919EEA" w14:textId="77777777" w:rsidR="00873761" w:rsidRDefault="00873761" w:rsidP="006769D5">
            <w:pPr>
              <w:rPr>
                <w:rFonts w:ascii="Times New Roman" w:hAnsi="Times New Roman" w:cs="Times New Roman"/>
                <w:b/>
                <w:color w:val="000000"/>
                <w:sz w:val="24"/>
                <w:szCs w:val="24"/>
              </w:rPr>
            </w:pPr>
          </w:p>
        </w:tc>
        <w:tc>
          <w:tcPr>
            <w:tcW w:w="9699" w:type="dxa"/>
          </w:tcPr>
          <w:p w14:paraId="5A8A6826" w14:textId="6722D289" w:rsidR="00873761" w:rsidRDefault="00873761" w:rsidP="006769D5">
            <w:pPr>
              <w:rPr>
                <w:rFonts w:ascii="Times New Roman" w:hAnsi="Times New Roman" w:cs="Times New Roman"/>
                <w:b/>
                <w:color w:val="000000"/>
                <w:sz w:val="24"/>
                <w:szCs w:val="24"/>
              </w:rPr>
            </w:pPr>
            <w:r w:rsidRPr="000E0EC5">
              <w:rPr>
                <w:rFonts w:ascii="Times New Roman" w:hAnsi="Times New Roman" w:cs="Times New Roman"/>
                <w:noProof/>
                <w:sz w:val="24"/>
                <w:szCs w:val="24"/>
              </w:rPr>
              <w:t xml:space="preserve">Từ (1) và (2) ta có </w:t>
            </w:r>
            <w:r w:rsidRPr="000E0EC5">
              <w:rPr>
                <w:rFonts w:ascii="Times New Roman" w:hAnsi="Times New Roman" w:cs="Times New Roman"/>
                <w:noProof/>
                <w:position w:val="-16"/>
                <w:sz w:val="24"/>
                <w:szCs w:val="24"/>
              </w:rPr>
              <w:object w:dxaOrig="1340" w:dyaOrig="440" w14:anchorId="1D2B0825">
                <v:shape id="_x0000_i1049" type="#_x0000_t75" style="width:67.15pt;height:21.8pt" o:ole="">
                  <v:imagedata r:id="rId58" o:title=""/>
                </v:shape>
                <o:OLEObject Type="Embed" ProgID="Equation.DSMT4" ShapeID="_x0000_i1049" DrawAspect="Content" ObjectID="_1802636019" r:id="rId59"/>
              </w:object>
            </w:r>
          </w:p>
        </w:tc>
        <w:tc>
          <w:tcPr>
            <w:tcW w:w="723" w:type="dxa"/>
          </w:tcPr>
          <w:p w14:paraId="0ACA5E49" w14:textId="096125EB"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873761" w14:paraId="57911939" w14:textId="77777777" w:rsidTr="00D64B3C">
        <w:trPr>
          <w:trHeight w:val="193"/>
        </w:trPr>
        <w:tc>
          <w:tcPr>
            <w:tcW w:w="643" w:type="dxa"/>
            <w:vMerge/>
          </w:tcPr>
          <w:p w14:paraId="175B3A1A" w14:textId="77777777" w:rsidR="00873761" w:rsidRDefault="00873761" w:rsidP="006769D5">
            <w:pPr>
              <w:rPr>
                <w:rFonts w:ascii="Times New Roman" w:hAnsi="Times New Roman" w:cs="Times New Roman"/>
                <w:b/>
                <w:color w:val="000000"/>
                <w:sz w:val="24"/>
                <w:szCs w:val="24"/>
              </w:rPr>
            </w:pPr>
          </w:p>
        </w:tc>
        <w:tc>
          <w:tcPr>
            <w:tcW w:w="9699" w:type="dxa"/>
          </w:tcPr>
          <w:p w14:paraId="21D0B689" w14:textId="40AFBC9F" w:rsidR="00873761" w:rsidRPr="000E0EC5" w:rsidRDefault="00873761" w:rsidP="006769D5">
            <w:pPr>
              <w:rPr>
                <w:rFonts w:ascii="Times New Roman" w:hAnsi="Times New Roman" w:cs="Times New Roman"/>
                <w:noProof/>
                <w:sz w:val="24"/>
                <w:szCs w:val="24"/>
              </w:rPr>
            </w:pPr>
            <w:r>
              <w:t xml:space="preserve">Mà </w:t>
            </w:r>
            <w:r w:rsidRPr="000E0EC5">
              <w:rPr>
                <w:rFonts w:ascii="Times New Roman" w:hAnsi="Times New Roman" w:cs="Times New Roman"/>
                <w:noProof/>
                <w:position w:val="-16"/>
                <w:sz w:val="24"/>
                <w:szCs w:val="24"/>
              </w:rPr>
              <w:object w:dxaOrig="1300" w:dyaOrig="440" w14:anchorId="428BF63C">
                <v:shape id="_x0000_i1050" type="#_x0000_t75" style="width:65.35pt;height:21.8pt" o:ole="">
                  <v:imagedata r:id="rId60" o:title=""/>
                </v:shape>
                <o:OLEObject Type="Embed" ProgID="Equation.DSMT4" ShapeID="_x0000_i1050" DrawAspect="Content" ObjectID="_1802636020" r:id="rId61"/>
              </w:object>
            </w:r>
            <w:r w:rsidRPr="000607AC">
              <w:rPr>
                <w:position w:val="-16"/>
              </w:rPr>
              <w:object w:dxaOrig="1920" w:dyaOrig="440" w14:anchorId="6CC7525D">
                <v:shape id="_x0000_i1051" type="#_x0000_t75" style="width:96.2pt;height:21.8pt" o:ole="">
                  <v:imagedata r:id="rId62" o:title=""/>
                </v:shape>
                <o:OLEObject Type="Embed" ProgID="Equation.DSMT4" ShapeID="_x0000_i1051" DrawAspect="Content" ObjectID="_1802636021" r:id="rId63"/>
              </w:object>
            </w:r>
          </w:p>
        </w:tc>
        <w:tc>
          <w:tcPr>
            <w:tcW w:w="723" w:type="dxa"/>
          </w:tcPr>
          <w:p w14:paraId="5EF77D5C" w14:textId="36652AF8"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E663DE" w14:paraId="4543E3E3" w14:textId="77777777" w:rsidTr="00D64B3C">
        <w:trPr>
          <w:trHeight w:val="173"/>
        </w:trPr>
        <w:tc>
          <w:tcPr>
            <w:tcW w:w="643" w:type="dxa"/>
          </w:tcPr>
          <w:p w14:paraId="43884D41" w14:textId="77777777" w:rsidR="006B7050" w:rsidRDefault="006B7050" w:rsidP="006769D5">
            <w:pPr>
              <w:rPr>
                <w:rFonts w:ascii="Times New Roman" w:hAnsi="Times New Roman" w:cs="Times New Roman"/>
                <w:b/>
                <w:color w:val="000000"/>
                <w:sz w:val="24"/>
                <w:szCs w:val="24"/>
              </w:rPr>
            </w:pPr>
          </w:p>
          <w:p w14:paraId="66F39FCD" w14:textId="77777777" w:rsidR="006B7050" w:rsidRDefault="006B7050" w:rsidP="006769D5">
            <w:pPr>
              <w:rPr>
                <w:rFonts w:ascii="Times New Roman" w:hAnsi="Times New Roman" w:cs="Times New Roman"/>
                <w:b/>
                <w:color w:val="000000"/>
                <w:sz w:val="24"/>
                <w:szCs w:val="24"/>
              </w:rPr>
            </w:pPr>
          </w:p>
          <w:p w14:paraId="480C6427" w14:textId="77777777" w:rsidR="006B7050" w:rsidRDefault="006B7050" w:rsidP="006769D5">
            <w:pPr>
              <w:rPr>
                <w:rFonts w:ascii="Times New Roman" w:hAnsi="Times New Roman" w:cs="Times New Roman"/>
                <w:b/>
                <w:color w:val="000000"/>
                <w:sz w:val="24"/>
                <w:szCs w:val="24"/>
              </w:rPr>
            </w:pPr>
          </w:p>
          <w:p w14:paraId="0998FA80" w14:textId="77777777" w:rsidR="006B7050" w:rsidRDefault="006B7050" w:rsidP="006769D5">
            <w:pPr>
              <w:rPr>
                <w:rFonts w:ascii="Times New Roman" w:hAnsi="Times New Roman" w:cs="Times New Roman"/>
                <w:b/>
                <w:color w:val="000000"/>
                <w:sz w:val="24"/>
                <w:szCs w:val="24"/>
              </w:rPr>
            </w:pPr>
          </w:p>
          <w:p w14:paraId="2F1DC38A" w14:textId="77777777" w:rsidR="006B7050" w:rsidRDefault="006B7050" w:rsidP="006769D5">
            <w:pPr>
              <w:rPr>
                <w:rFonts w:ascii="Times New Roman" w:hAnsi="Times New Roman" w:cs="Times New Roman"/>
                <w:b/>
                <w:color w:val="000000"/>
                <w:sz w:val="24"/>
                <w:szCs w:val="24"/>
              </w:rPr>
            </w:pPr>
          </w:p>
          <w:p w14:paraId="62AB800D" w14:textId="77777777" w:rsidR="006B7050" w:rsidRDefault="006B7050" w:rsidP="006769D5">
            <w:pPr>
              <w:rPr>
                <w:rFonts w:ascii="Times New Roman" w:hAnsi="Times New Roman" w:cs="Times New Roman"/>
                <w:b/>
                <w:color w:val="000000"/>
                <w:sz w:val="24"/>
                <w:szCs w:val="24"/>
              </w:rPr>
            </w:pPr>
          </w:p>
          <w:p w14:paraId="3CE5A8F4" w14:textId="77777777" w:rsidR="006B7050" w:rsidRDefault="006B7050" w:rsidP="006769D5">
            <w:pPr>
              <w:rPr>
                <w:rFonts w:ascii="Times New Roman" w:hAnsi="Times New Roman" w:cs="Times New Roman"/>
                <w:b/>
                <w:color w:val="000000"/>
                <w:sz w:val="24"/>
                <w:szCs w:val="24"/>
              </w:rPr>
            </w:pPr>
          </w:p>
          <w:p w14:paraId="04F163D6" w14:textId="77777777" w:rsidR="006B7050" w:rsidRDefault="006B7050" w:rsidP="006769D5">
            <w:pPr>
              <w:rPr>
                <w:rFonts w:ascii="Times New Roman" w:hAnsi="Times New Roman" w:cs="Times New Roman"/>
                <w:b/>
                <w:color w:val="000000"/>
                <w:sz w:val="24"/>
                <w:szCs w:val="24"/>
              </w:rPr>
            </w:pPr>
          </w:p>
          <w:p w14:paraId="0EB4FD74" w14:textId="518F63B8" w:rsidR="00E663DE" w:rsidRDefault="00E663DE"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3</w:t>
            </w:r>
          </w:p>
        </w:tc>
        <w:tc>
          <w:tcPr>
            <w:tcW w:w="9699" w:type="dxa"/>
          </w:tcPr>
          <w:p w14:paraId="32D5C652" w14:textId="4DB86510" w:rsidR="00FC751F" w:rsidRPr="00FD7298" w:rsidRDefault="00FC751F" w:rsidP="004B2EC1">
            <w:pPr>
              <w:tabs>
                <w:tab w:val="left" w:pos="2268"/>
              </w:tabs>
              <w:rPr>
                <w:rFonts w:ascii="Times New Roman" w:hAnsi="Times New Roman" w:cs="Times New Roman"/>
                <w:b/>
                <w:bCs/>
                <w:color w:val="FF0000"/>
                <w:sz w:val="24"/>
                <w:szCs w:val="24"/>
              </w:rPr>
            </w:pPr>
            <w:r w:rsidRPr="00EC1C64">
              <w:rPr>
                <w:rFonts w:ascii="Times New Roman" w:hAnsi="Times New Roman" w:cs="Times New Roman"/>
                <w:b/>
                <w:noProof/>
                <w:color w:val="000000"/>
                <w:sz w:val="24"/>
                <w:szCs w:val="24"/>
              </w:rPr>
              <mc:AlternateContent>
                <mc:Choice Requires="wps">
                  <w:drawing>
                    <wp:anchor distT="45720" distB="45720" distL="114300" distR="114300" simplePos="0" relativeHeight="251661312" behindDoc="0" locked="0" layoutInCell="1" allowOverlap="1" wp14:anchorId="2FADE2D5" wp14:editId="7AED9709">
                      <wp:simplePos x="0" y="0"/>
                      <wp:positionH relativeFrom="column">
                        <wp:posOffset>3035584</wp:posOffset>
                      </wp:positionH>
                      <wp:positionV relativeFrom="paragraph">
                        <wp:posOffset>9317</wp:posOffset>
                      </wp:positionV>
                      <wp:extent cx="2851038" cy="2082165"/>
                      <wp:effectExtent l="0" t="0" r="26035" b="1333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038" cy="2082165"/>
                              </a:xfrm>
                              <a:prstGeom prst="rect">
                                <a:avLst/>
                              </a:prstGeom>
                              <a:solidFill>
                                <a:srgbClr val="FFFFFF"/>
                              </a:solidFill>
                              <a:ln w="9525">
                                <a:solidFill>
                                  <a:srgbClr val="000000"/>
                                </a:solidFill>
                                <a:miter lim="800000"/>
                                <a:headEnd/>
                                <a:tailEnd/>
                              </a:ln>
                            </wps:spPr>
                            <wps:txbx>
                              <w:txbxContent>
                                <w:p w14:paraId="17303657" w14:textId="72500C6C" w:rsidR="00EC1C64" w:rsidRDefault="00FC751F" w:rsidP="00EC1C64">
                                  <w:pPr>
                                    <w:pBdr>
                                      <w:right w:val="single" w:sz="4" w:space="4" w:color="auto"/>
                                    </w:pBdr>
                                  </w:pPr>
                                  <w:r w:rsidRPr="000965D8">
                                    <w:rPr>
                                      <w:rFonts w:ascii="Times New Roman" w:hAnsi="Times New Roman" w:cs="Times New Roman"/>
                                      <w:noProof/>
                                      <w:sz w:val="24"/>
                                      <w:szCs w:val="24"/>
                                    </w:rPr>
                                    <w:drawing>
                                      <wp:inline distT="0" distB="0" distL="0" distR="0" wp14:anchorId="03F977CF" wp14:editId="25ABE20D">
                                        <wp:extent cx="2681728" cy="19646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82529" cy="196527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E2D5" id="_x0000_s1027" type="#_x0000_t202" style="position:absolute;margin-left:239pt;margin-top:.75pt;width:224.5pt;height:163.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">
                      <v:textbox>
                        <w:txbxContent>
                          <w:p w14:paraId="17303657" w14:textId="72500C6C" w:rsidR="00EC1C64" w:rsidRDefault="00FC751F" w:rsidP="00EC1C64">
                            <w:pPr>
                              <w:pBdr>
                                <w:right w:val="single" w:sz="4" w:space="4" w:color="auto"/>
                              </w:pBdr>
                            </w:pPr>
                            <w:r w:rsidRPr="000965D8">
                              <w:rPr>
                                <w:rFonts w:ascii="Times New Roman" w:hAnsi="Times New Roman" w:cs="Times New Roman"/>
                                <w:noProof/>
                                <w:sz w:val="24"/>
                                <w:szCs w:val="24"/>
                              </w:rPr>
                              <w:drawing>
                                <wp:inline distT="0" distB="0" distL="0" distR="0" wp14:anchorId="03F977CF" wp14:editId="25ABE20D">
                                  <wp:extent cx="2681728" cy="196469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2529" cy="1965277"/>
                                          </a:xfrm>
                                          <a:prstGeom prst="rect">
                                            <a:avLst/>
                                          </a:prstGeom>
                                          <a:noFill/>
                                          <a:ln>
                                            <a:noFill/>
                                          </a:ln>
                                        </pic:spPr>
                                      </pic:pic>
                                    </a:graphicData>
                                  </a:graphic>
                                </wp:inline>
                              </w:drawing>
                            </w:r>
                          </w:p>
                        </w:txbxContent>
                      </v:textbox>
                      <w10:wrap type="square"/>
                    </v:shape>
                  </w:pict>
                </mc:Fallback>
              </mc:AlternateContent>
            </w:r>
            <w:r w:rsidR="00FB53DE" w:rsidRPr="00FB53DE">
              <w:rPr>
                <w:rFonts w:ascii="Times New Roman" w:eastAsia="Palatino Linotype" w:hAnsi="Times New Roman" w:cs="Times New Roman"/>
                <w:noProof/>
                <w:color w:val="FF0000"/>
                <w:sz w:val="24"/>
                <w:szCs w:val="24"/>
              </w:rPr>
              <w:t xml:space="preserve"> </w:t>
            </w:r>
            <w:r>
              <w:rPr>
                <w:rFonts w:ascii="Times New Roman" w:eastAsia="Palatino Linotype" w:hAnsi="Times New Roman" w:cs="Times New Roman"/>
                <w:noProof/>
                <w:color w:val="FF0000"/>
                <w:sz w:val="24"/>
                <w:szCs w:val="24"/>
              </w:rPr>
              <w:t xml:space="preserve">   </w:t>
            </w:r>
            <w:r w:rsidR="003D7B15" w:rsidRPr="00FD7298">
              <w:rPr>
                <w:rFonts w:ascii="Times New Roman" w:hAnsi="Times New Roman" w:cs="Times New Roman"/>
                <w:b/>
                <w:bCs/>
                <w:color w:val="FF0000"/>
                <w:sz w:val="24"/>
                <w:szCs w:val="24"/>
              </w:rPr>
              <w:t xml:space="preserve">Cho hình </w:t>
            </w:r>
            <w:r w:rsidR="000F4A01">
              <w:rPr>
                <w:rFonts w:ascii="Times New Roman" w:hAnsi="Times New Roman" w:cs="Times New Roman"/>
                <w:b/>
                <w:bCs/>
                <w:color w:val="FF0000"/>
                <w:sz w:val="24"/>
                <w:szCs w:val="24"/>
              </w:rPr>
              <w:t>hộp</w:t>
            </w:r>
            <w:r w:rsidR="003D7B15" w:rsidRPr="00FD7298">
              <w:rPr>
                <w:rFonts w:ascii="Times New Roman" w:hAnsi="Times New Roman" w:cs="Times New Roman"/>
                <w:b/>
                <w:bCs/>
                <w:color w:val="FF0000"/>
                <w:sz w:val="24"/>
                <w:szCs w:val="24"/>
              </w:rPr>
              <w:t xml:space="preserve"> </w:t>
            </w:r>
            <w:r w:rsidR="003D7B15" w:rsidRPr="00FD7298">
              <w:rPr>
                <w:rFonts w:ascii="Times New Roman" w:hAnsi="Times New Roman" w:cs="Times New Roman"/>
                <w:b/>
                <w:bCs/>
                <w:color w:val="FF0000"/>
                <w:position w:val="-6"/>
                <w:sz w:val="24"/>
                <w:szCs w:val="24"/>
              </w:rPr>
              <w:object w:dxaOrig="1800" w:dyaOrig="279" w14:anchorId="0D2C5633">
                <v:shape id="_x0000_i1052" type="#_x0000_t75" style="width:90.15pt;height:14.5pt" o:ole="">
                  <v:imagedata r:id="rId66" o:title=""/>
                </v:shape>
                <o:OLEObject Type="Embed" ProgID="Equation.DSMT4" ShapeID="_x0000_i1052" DrawAspect="Content" ObjectID="_1802636022" r:id="rId67"/>
              </w:object>
            </w:r>
            <w:r w:rsidR="003D7B15" w:rsidRPr="00FD7298">
              <w:rPr>
                <w:rFonts w:ascii="Times New Roman" w:hAnsi="Times New Roman" w:cs="Times New Roman"/>
                <w:b/>
                <w:bCs/>
                <w:color w:val="FF0000"/>
                <w:sz w:val="24"/>
                <w:szCs w:val="24"/>
              </w:rPr>
              <w:t xml:space="preserve"> có đáy </w:t>
            </w:r>
            <w:r w:rsidR="003D7B15" w:rsidRPr="00FD7298">
              <w:rPr>
                <w:rFonts w:ascii="Times New Roman" w:hAnsi="Times New Roman" w:cs="Times New Roman"/>
                <w:b/>
                <w:bCs/>
                <w:color w:val="FF0000"/>
                <w:position w:val="-6"/>
                <w:sz w:val="24"/>
                <w:szCs w:val="24"/>
              </w:rPr>
              <w:object w:dxaOrig="720" w:dyaOrig="279" w14:anchorId="78F39A59">
                <v:shape id="_x0000_i1053" type="#_x0000_t75" style="width:36.3pt;height:13.3pt" o:ole="">
                  <v:imagedata r:id="rId68" o:title=""/>
                </v:shape>
                <o:OLEObject Type="Embed" ProgID="Equation.DSMT4" ShapeID="_x0000_i1053" DrawAspect="Content" ObjectID="_1802636023" r:id="rId69"/>
              </w:object>
            </w:r>
            <w:r w:rsidR="004B2EC1">
              <w:rPr>
                <w:rFonts w:ascii="Times New Roman" w:hAnsi="Times New Roman" w:cs="Times New Roman"/>
                <w:b/>
                <w:bCs/>
                <w:color w:val="FF0000"/>
                <w:sz w:val="24"/>
                <w:szCs w:val="24"/>
              </w:rPr>
              <w:t xml:space="preserve"> </w:t>
            </w:r>
            <w:r w:rsidR="003D7B15" w:rsidRPr="00FD7298">
              <w:rPr>
                <w:rFonts w:ascii="Times New Roman" w:hAnsi="Times New Roman" w:cs="Times New Roman"/>
                <w:b/>
                <w:bCs/>
                <w:color w:val="FF0000"/>
                <w:sz w:val="24"/>
                <w:szCs w:val="24"/>
              </w:rPr>
              <w:t>là hình bình hành và</w:t>
            </w:r>
            <w:r w:rsidR="003D7B15" w:rsidRPr="00FD7298">
              <w:rPr>
                <w:rFonts w:ascii="Times New Roman" w:hAnsi="Times New Roman" w:cs="Times New Roman"/>
                <w:b/>
                <w:bCs/>
                <w:color w:val="FF0000"/>
                <w:position w:val="-10"/>
                <w:sz w:val="24"/>
                <w:szCs w:val="24"/>
              </w:rPr>
              <w:object w:dxaOrig="2299" w:dyaOrig="320" w14:anchorId="34752E89">
                <v:shape id="_x0000_i1054" type="#_x0000_t75" style="width:116.15pt;height:15.75pt" o:ole="">
                  <v:imagedata r:id="rId70" o:title=""/>
                </v:shape>
                <o:OLEObject Type="Embed" ProgID="Equation.DSMT4" ShapeID="_x0000_i1054" DrawAspect="Content" ObjectID="_1802636024" r:id="rId71"/>
              </w:object>
            </w:r>
          </w:p>
          <w:p w14:paraId="70E55C19" w14:textId="4E26106E" w:rsidR="004F0E26" w:rsidRPr="00FD7298" w:rsidRDefault="003D7B15" w:rsidP="00FC751F">
            <w:pPr>
              <w:tabs>
                <w:tab w:val="left" w:pos="2268"/>
              </w:tabs>
              <w:ind w:left="-74" w:firstLine="74"/>
              <w:rPr>
                <w:rFonts w:ascii="Times New Roman" w:hAnsi="Times New Roman" w:cs="Times New Roman"/>
                <w:b/>
                <w:bCs/>
                <w:color w:val="FF0000"/>
                <w:sz w:val="24"/>
                <w:szCs w:val="24"/>
              </w:rPr>
            </w:pPr>
            <w:r w:rsidRPr="00FD7298">
              <w:rPr>
                <w:rFonts w:ascii="Times New Roman" w:hAnsi="Times New Roman" w:cs="Times New Roman"/>
                <w:b/>
                <w:bCs/>
                <w:color w:val="FF0000"/>
                <w:position w:val="-10"/>
                <w:sz w:val="24"/>
                <w:szCs w:val="24"/>
              </w:rPr>
              <w:object w:dxaOrig="1219" w:dyaOrig="400" w14:anchorId="0E870E52">
                <v:shape id="_x0000_i1055" type="#_x0000_t75" style="width:61.7pt;height:20.55pt" o:ole="">
                  <v:imagedata r:id="rId72" o:title=""/>
                </v:shape>
                <o:OLEObject Type="Embed" ProgID="Equation.DSMT4" ShapeID="_x0000_i1055" DrawAspect="Content" ObjectID="_1802636025" r:id="rId73"/>
              </w:object>
            </w:r>
            <w:r w:rsidRPr="00FD7298">
              <w:rPr>
                <w:rFonts w:ascii="Times New Roman" w:hAnsi="Times New Roman" w:cs="Times New Roman"/>
                <w:b/>
                <w:bCs/>
                <w:color w:val="FF0000"/>
                <w:position w:val="-10"/>
                <w:sz w:val="24"/>
                <w:szCs w:val="24"/>
              </w:rPr>
              <w:object w:dxaOrig="1240" w:dyaOrig="400" w14:anchorId="6E3D1D61">
                <v:shape id="_x0000_i1056" type="#_x0000_t75" style="width:61.1pt;height:20.55pt" o:ole="">
                  <v:imagedata r:id="rId74" o:title=""/>
                </v:shape>
                <o:OLEObject Type="Embed" ProgID="Equation.DSMT4" ShapeID="_x0000_i1056" DrawAspect="Content" ObjectID="_1802636026" r:id="rId75"/>
              </w:object>
            </w:r>
            <w:r w:rsidRPr="00FD7298">
              <w:rPr>
                <w:rFonts w:ascii="Times New Roman" w:hAnsi="Times New Roman" w:cs="Times New Roman"/>
                <w:b/>
                <w:bCs/>
                <w:color w:val="FF0000"/>
                <w:position w:val="-6"/>
                <w:sz w:val="24"/>
                <w:szCs w:val="24"/>
              </w:rPr>
              <w:object w:dxaOrig="1160" w:dyaOrig="360" w14:anchorId="399CF7EB">
                <v:shape id="_x0000_i1057" type="#_x0000_t75" style="width:58.7pt;height:18.15pt" o:ole="">
                  <v:imagedata r:id="rId76" o:title=""/>
                </v:shape>
                <o:OLEObject Type="Embed" ProgID="Equation.DSMT4" ShapeID="_x0000_i1057" DrawAspect="Content" ObjectID="_1802636027" r:id="rId77"/>
              </w:object>
            </w:r>
            <w:r w:rsidRPr="00FD7298">
              <w:rPr>
                <w:rFonts w:ascii="Times New Roman" w:hAnsi="Times New Roman" w:cs="Times New Roman"/>
                <w:b/>
                <w:bCs/>
                <w:color w:val="FF0000"/>
                <w:sz w:val="24"/>
                <w:szCs w:val="24"/>
              </w:rPr>
              <w:t xml:space="preserve">. </w:t>
            </w:r>
          </w:p>
          <w:p w14:paraId="39257C1C" w14:textId="610A16E8" w:rsidR="004F0E26" w:rsidRPr="00FD7298" w:rsidRDefault="004F0E26" w:rsidP="003D7B15">
            <w:pPr>
              <w:tabs>
                <w:tab w:val="left" w:pos="2268"/>
              </w:tabs>
              <w:ind w:left="-74" w:firstLine="74"/>
              <w:rPr>
                <w:rFonts w:ascii="Times New Roman" w:hAnsi="Times New Roman" w:cs="Times New Roman"/>
                <w:b/>
                <w:bCs/>
                <w:color w:val="FF0000"/>
                <w:sz w:val="24"/>
                <w:szCs w:val="24"/>
              </w:rPr>
            </w:pPr>
            <w:r w:rsidRPr="00FD7298">
              <w:rPr>
                <w:rFonts w:ascii="Times New Roman" w:hAnsi="Times New Roman" w:cs="Times New Roman"/>
                <w:b/>
                <w:bCs/>
                <w:color w:val="FF0000"/>
                <w:sz w:val="24"/>
                <w:szCs w:val="24"/>
              </w:rPr>
              <w:t xml:space="preserve">a) Tính độ dài đoạn thẳng </w:t>
            </w:r>
            <w:r w:rsidR="00D25F36" w:rsidRPr="00FD7298">
              <w:rPr>
                <w:rFonts w:ascii="Times New Roman" w:hAnsi="Times New Roman" w:cs="Times New Roman"/>
                <w:b/>
                <w:bCs/>
                <w:color w:val="FF0000"/>
                <w:position w:val="-4"/>
                <w:sz w:val="24"/>
                <w:szCs w:val="24"/>
              </w:rPr>
              <w:object w:dxaOrig="560" w:dyaOrig="260" w14:anchorId="4070C1A3">
                <v:shape id="_x0000_i1058" type="#_x0000_t75" style="width:29.05pt;height:13.3pt" o:ole="">
                  <v:imagedata r:id="rId78" o:title=""/>
                </v:shape>
                <o:OLEObject Type="Embed" ProgID="Equation.DSMT4" ShapeID="_x0000_i1058" DrawAspect="Content" ObjectID="_1802636028" r:id="rId79"/>
              </w:object>
            </w:r>
            <w:r w:rsidRPr="00FD7298">
              <w:rPr>
                <w:rFonts w:ascii="Times New Roman" w:hAnsi="Times New Roman" w:cs="Times New Roman"/>
                <w:b/>
                <w:bCs/>
                <w:color w:val="FF0000"/>
                <w:sz w:val="24"/>
                <w:szCs w:val="24"/>
              </w:rPr>
              <w:t>?</w:t>
            </w:r>
          </w:p>
          <w:p w14:paraId="0FAB02EE" w14:textId="77777777" w:rsidR="00FC751F" w:rsidRPr="00FD7298" w:rsidRDefault="004F0E26" w:rsidP="003D7B15">
            <w:pPr>
              <w:tabs>
                <w:tab w:val="left" w:pos="2268"/>
              </w:tabs>
              <w:ind w:left="-74" w:firstLine="74"/>
              <w:rPr>
                <w:rFonts w:ascii="Times New Roman" w:hAnsi="Times New Roman" w:cs="Times New Roman"/>
                <w:b/>
                <w:bCs/>
                <w:color w:val="FF0000"/>
                <w:sz w:val="24"/>
                <w:szCs w:val="24"/>
              </w:rPr>
            </w:pPr>
            <w:r w:rsidRPr="00FD7298">
              <w:rPr>
                <w:rFonts w:ascii="Times New Roman" w:hAnsi="Times New Roman" w:cs="Times New Roman"/>
                <w:b/>
                <w:bCs/>
                <w:color w:val="FF0000"/>
                <w:sz w:val="24"/>
                <w:szCs w:val="24"/>
              </w:rPr>
              <w:t>b)</w:t>
            </w:r>
            <w:r w:rsidR="003D7B15" w:rsidRPr="00FD7298">
              <w:rPr>
                <w:rFonts w:ascii="Times New Roman" w:hAnsi="Times New Roman" w:cs="Times New Roman"/>
                <w:b/>
                <w:bCs/>
                <w:color w:val="FF0000"/>
                <w:sz w:val="24"/>
                <w:szCs w:val="24"/>
              </w:rPr>
              <w:t xml:space="preserve">Tính khoảng cách </w:t>
            </w:r>
            <w:r w:rsidR="003D7B15" w:rsidRPr="00FD7298">
              <w:rPr>
                <w:rFonts w:ascii="Times New Roman" w:hAnsi="Times New Roman" w:cs="Times New Roman"/>
                <w:b/>
                <w:bCs/>
                <w:color w:val="FF0000"/>
                <w:position w:val="-6"/>
                <w:sz w:val="24"/>
                <w:szCs w:val="24"/>
              </w:rPr>
              <w:object w:dxaOrig="220" w:dyaOrig="279" w14:anchorId="55DFB894">
                <v:shape id="_x0000_i1059" type="#_x0000_t75" style="width:10.9pt;height:13.3pt" o:ole="">
                  <v:imagedata r:id="rId80" o:title=""/>
                </v:shape>
                <o:OLEObject Type="Embed" ProgID="Equation.DSMT4" ShapeID="_x0000_i1059" DrawAspect="Content" ObjectID="_1802636029" r:id="rId81"/>
              </w:object>
            </w:r>
            <w:r w:rsidR="003D7B15" w:rsidRPr="00FD7298">
              <w:rPr>
                <w:rFonts w:ascii="Times New Roman" w:hAnsi="Times New Roman" w:cs="Times New Roman"/>
                <w:b/>
                <w:bCs/>
                <w:color w:val="FF0000"/>
                <w:sz w:val="24"/>
                <w:szCs w:val="24"/>
              </w:rPr>
              <w:t xml:space="preserve"> giữa hai đường thẳng </w:t>
            </w:r>
          </w:p>
          <w:p w14:paraId="537E5388" w14:textId="1B0941FD" w:rsidR="003D7B15" w:rsidRPr="00FD7298" w:rsidRDefault="003D7B15" w:rsidP="003D7B15">
            <w:pPr>
              <w:tabs>
                <w:tab w:val="left" w:pos="2268"/>
              </w:tabs>
              <w:ind w:left="-74" w:firstLine="74"/>
              <w:rPr>
                <w:rFonts w:ascii="Times New Roman" w:hAnsi="Times New Roman" w:cs="Times New Roman"/>
                <w:b/>
                <w:bCs/>
                <w:color w:val="FF0000"/>
                <w:sz w:val="24"/>
                <w:szCs w:val="24"/>
              </w:rPr>
            </w:pPr>
            <w:r w:rsidRPr="00FD7298">
              <w:rPr>
                <w:rFonts w:ascii="Times New Roman" w:hAnsi="Times New Roman" w:cs="Times New Roman"/>
                <w:b/>
                <w:bCs/>
                <w:color w:val="FF0000"/>
                <w:position w:val="-4"/>
                <w:sz w:val="24"/>
                <w:szCs w:val="24"/>
              </w:rPr>
              <w:object w:dxaOrig="400" w:dyaOrig="260" w14:anchorId="02B8E72D">
                <v:shape id="_x0000_i1060" type="#_x0000_t75" style="width:20.55pt;height:13.3pt" o:ole="">
                  <v:imagedata r:id="rId82" o:title=""/>
                </v:shape>
                <o:OLEObject Type="Embed" ProgID="Equation.DSMT4" ShapeID="_x0000_i1060" DrawAspect="Content" ObjectID="_1802636030" r:id="rId83"/>
              </w:object>
            </w:r>
            <w:r w:rsidRPr="00FD7298">
              <w:rPr>
                <w:rFonts w:ascii="Times New Roman" w:hAnsi="Times New Roman" w:cs="Times New Roman"/>
                <w:b/>
                <w:bCs/>
                <w:color w:val="FF0000"/>
                <w:sz w:val="24"/>
                <w:szCs w:val="24"/>
              </w:rPr>
              <w:t xml:space="preserve"> và </w:t>
            </w:r>
            <w:r w:rsidRPr="00FD7298">
              <w:rPr>
                <w:rFonts w:ascii="Times New Roman" w:hAnsi="Times New Roman" w:cs="Times New Roman"/>
                <w:b/>
                <w:bCs/>
                <w:color w:val="FF0000"/>
                <w:position w:val="-4"/>
                <w:sz w:val="24"/>
                <w:szCs w:val="24"/>
              </w:rPr>
              <w:object w:dxaOrig="520" w:dyaOrig="260" w14:anchorId="0A8961EC">
                <v:shape id="_x0000_i1061" type="#_x0000_t75" style="width:26.6pt;height:13.3pt" o:ole="">
                  <v:imagedata r:id="rId84" o:title=""/>
                </v:shape>
                <o:OLEObject Type="Embed" ProgID="Equation.DSMT4" ShapeID="_x0000_i1061" DrawAspect="Content" ObjectID="_1802636031" r:id="rId85"/>
              </w:object>
            </w:r>
            <w:r w:rsidRPr="00FD7298">
              <w:rPr>
                <w:rFonts w:ascii="Times New Roman" w:hAnsi="Times New Roman" w:cs="Times New Roman"/>
                <w:b/>
                <w:bCs/>
                <w:color w:val="FF0000"/>
                <w:sz w:val="24"/>
                <w:szCs w:val="24"/>
              </w:rPr>
              <w:t>?</w:t>
            </w:r>
            <w:r w:rsidR="00FC751F" w:rsidRPr="00FD7298">
              <w:rPr>
                <w:rFonts w:ascii="Times New Roman" w:hAnsi="Times New Roman" w:cs="Times New Roman"/>
                <w:b/>
                <w:bCs/>
                <w:noProof/>
                <w:sz w:val="24"/>
                <w:szCs w:val="24"/>
              </w:rPr>
              <w:t xml:space="preserve"> </w:t>
            </w:r>
          </w:p>
          <w:p w14:paraId="5C32F918" w14:textId="4634C782" w:rsidR="00FC751F" w:rsidRDefault="00FC751F" w:rsidP="003D7B15">
            <w:pPr>
              <w:tabs>
                <w:tab w:val="left" w:pos="2268"/>
              </w:tabs>
              <w:ind w:left="-74" w:firstLine="74"/>
              <w:rPr>
                <w:rFonts w:ascii="Times New Roman" w:hAnsi="Times New Roman" w:cs="Times New Roman"/>
                <w:color w:val="FF0000"/>
                <w:sz w:val="24"/>
                <w:szCs w:val="24"/>
              </w:rPr>
            </w:pPr>
          </w:p>
          <w:p w14:paraId="71D69B7E" w14:textId="511825BC" w:rsidR="00FC751F" w:rsidRDefault="00FC751F" w:rsidP="003D7B15">
            <w:pPr>
              <w:tabs>
                <w:tab w:val="left" w:pos="2268"/>
              </w:tabs>
              <w:ind w:left="-74" w:firstLine="74"/>
              <w:rPr>
                <w:rFonts w:ascii="Times New Roman" w:hAnsi="Times New Roman" w:cs="Times New Roman"/>
                <w:color w:val="FF0000"/>
                <w:sz w:val="24"/>
                <w:szCs w:val="24"/>
              </w:rPr>
            </w:pPr>
          </w:p>
          <w:p w14:paraId="506C062F" w14:textId="2DD6EE16" w:rsidR="00DA13A5" w:rsidRPr="00FB53DE" w:rsidRDefault="00DA13A5" w:rsidP="00FB53DE">
            <w:pPr>
              <w:tabs>
                <w:tab w:val="left" w:pos="851"/>
              </w:tabs>
              <w:spacing w:before="20" w:after="20" w:line="264" w:lineRule="auto"/>
              <w:rPr>
                <w:rFonts w:ascii="Times New Roman" w:eastAsia="Palatino Linotype" w:hAnsi="Times New Roman" w:cs="Times New Roman"/>
                <w:noProof/>
                <w:color w:val="FF0000"/>
                <w:sz w:val="24"/>
                <w:szCs w:val="24"/>
              </w:rPr>
            </w:pPr>
          </w:p>
        </w:tc>
        <w:tc>
          <w:tcPr>
            <w:tcW w:w="723" w:type="dxa"/>
          </w:tcPr>
          <w:p w14:paraId="5B361802" w14:textId="77777777" w:rsidR="00E663DE" w:rsidRDefault="00E663DE" w:rsidP="006769D5">
            <w:pPr>
              <w:rPr>
                <w:rFonts w:ascii="Times New Roman" w:hAnsi="Times New Roman" w:cs="Times New Roman"/>
                <w:b/>
                <w:color w:val="000000"/>
                <w:sz w:val="24"/>
                <w:szCs w:val="24"/>
              </w:rPr>
            </w:pPr>
          </w:p>
        </w:tc>
      </w:tr>
      <w:tr w:rsidR="00873761" w14:paraId="3D769932" w14:textId="77777777" w:rsidTr="00D64B3C">
        <w:trPr>
          <w:trHeight w:val="451"/>
        </w:trPr>
        <w:tc>
          <w:tcPr>
            <w:tcW w:w="643" w:type="dxa"/>
            <w:vMerge w:val="restart"/>
          </w:tcPr>
          <w:p w14:paraId="1958AE7A" w14:textId="77777777" w:rsidR="00873761" w:rsidRDefault="00873761" w:rsidP="006769D5">
            <w:pPr>
              <w:rPr>
                <w:rFonts w:ascii="Times New Roman" w:hAnsi="Times New Roman" w:cs="Times New Roman"/>
                <w:b/>
                <w:color w:val="000000"/>
                <w:sz w:val="24"/>
                <w:szCs w:val="24"/>
              </w:rPr>
            </w:pPr>
          </w:p>
          <w:p w14:paraId="7CED5B8B" w14:textId="2845D066"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a)</w:t>
            </w:r>
          </w:p>
          <w:p w14:paraId="7B989632" w14:textId="0CB97EAD" w:rsidR="00873761" w:rsidRDefault="00873761" w:rsidP="006769D5">
            <w:pPr>
              <w:rPr>
                <w:rFonts w:ascii="Times New Roman" w:hAnsi="Times New Roman" w:cs="Times New Roman"/>
                <w:b/>
                <w:color w:val="000000"/>
                <w:sz w:val="24"/>
                <w:szCs w:val="24"/>
              </w:rPr>
            </w:pPr>
          </w:p>
        </w:tc>
        <w:tc>
          <w:tcPr>
            <w:tcW w:w="9699" w:type="dxa"/>
          </w:tcPr>
          <w:p w14:paraId="27C6E8BD" w14:textId="46114E7D" w:rsidR="00873761" w:rsidRPr="00DA13A5" w:rsidRDefault="00873761" w:rsidP="00DA13A5">
            <w:pPr>
              <w:spacing w:before="40"/>
              <w:rPr>
                <w:rFonts w:ascii="Times New Roman" w:hAnsi="Times New Roman" w:cs="Times New Roman"/>
                <w:sz w:val="24"/>
                <w:szCs w:val="24"/>
              </w:rPr>
            </w:pPr>
            <w:r>
              <w:rPr>
                <w:rFonts w:ascii="Times New Roman" w:hAnsi="Times New Roman" w:cs="Times New Roman"/>
                <w:sz w:val="24"/>
                <w:szCs w:val="24"/>
              </w:rPr>
              <w:t>Xét</w:t>
            </w:r>
            <w:r w:rsidRPr="00FC751F">
              <w:rPr>
                <w:rFonts w:ascii="Times New Roman" w:hAnsi="Times New Roman" w:cs="Times New Roman"/>
                <w:sz w:val="24"/>
                <w:szCs w:val="24"/>
              </w:rPr>
              <w:t xml:space="preserve"> </w:t>
            </w:r>
            <w:r w:rsidRPr="00FC751F">
              <w:rPr>
                <w:rFonts w:ascii="Times New Roman" w:hAnsi="Times New Roman" w:cs="Times New Roman"/>
                <w:position w:val="-4"/>
                <w:sz w:val="24"/>
                <w:szCs w:val="24"/>
              </w:rPr>
              <w:object w:dxaOrig="780" w:dyaOrig="260" w14:anchorId="09FBF2BB">
                <v:shape id="_x0000_i1062" type="#_x0000_t75" style="width:38.7pt;height:12.7pt" o:ole="">
                  <v:imagedata r:id="rId86" o:title=""/>
                </v:shape>
                <o:OLEObject Type="Embed" ProgID="Equation.DSMT4" ShapeID="_x0000_i1062" DrawAspect="Content" ObjectID="_1802636032" r:id="rId87"/>
              </w:object>
            </w:r>
            <w:r w:rsidRPr="00FC751F">
              <w:rPr>
                <w:rFonts w:ascii="Times New Roman" w:hAnsi="Times New Roman" w:cs="Times New Roman"/>
                <w:sz w:val="24"/>
                <w:szCs w:val="24"/>
              </w:rPr>
              <w:t xml:space="preserve"> ta có: </w:t>
            </w:r>
            <w:r w:rsidRPr="00873761">
              <w:rPr>
                <w:rFonts w:ascii="Times New Roman" w:hAnsi="Times New Roman" w:cs="Times New Roman"/>
                <w:position w:val="-6"/>
                <w:sz w:val="24"/>
                <w:szCs w:val="24"/>
              </w:rPr>
              <w:object w:dxaOrig="3840" w:dyaOrig="320" w14:anchorId="219BA955">
                <v:shape id="_x0000_i1063" type="#_x0000_t75" style="width:190.6pt;height:15.75pt" o:ole="">
                  <v:imagedata r:id="rId88" o:title=""/>
                </v:shape>
                <o:OLEObject Type="Embed" ProgID="Equation.DSMT4" ShapeID="_x0000_i1063" DrawAspect="Content" ObjectID="_1802636033" r:id="rId89"/>
              </w:object>
            </w:r>
            <w:r w:rsidRPr="00FC751F">
              <w:rPr>
                <w:rFonts w:ascii="Times New Roman" w:hAnsi="Times New Roman" w:cs="Times New Roman"/>
                <w:sz w:val="24"/>
                <w:szCs w:val="24"/>
              </w:rPr>
              <w:t>.</w:t>
            </w:r>
          </w:p>
        </w:tc>
        <w:tc>
          <w:tcPr>
            <w:tcW w:w="723" w:type="dxa"/>
          </w:tcPr>
          <w:p w14:paraId="0AE6AC8D" w14:textId="77777777" w:rsidR="00873761" w:rsidRDefault="00873761" w:rsidP="006769D5">
            <w:pPr>
              <w:rPr>
                <w:rFonts w:ascii="Times New Roman" w:hAnsi="Times New Roman" w:cs="Times New Roman"/>
                <w:b/>
                <w:color w:val="000000"/>
                <w:sz w:val="24"/>
                <w:szCs w:val="24"/>
              </w:rPr>
            </w:pPr>
          </w:p>
          <w:p w14:paraId="14DB55C8" w14:textId="740DEA62"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873761" w14:paraId="32E1C9D7" w14:textId="77777777" w:rsidTr="00D64B3C">
        <w:trPr>
          <w:trHeight w:val="366"/>
        </w:trPr>
        <w:tc>
          <w:tcPr>
            <w:tcW w:w="643" w:type="dxa"/>
            <w:vMerge/>
          </w:tcPr>
          <w:p w14:paraId="526273AE" w14:textId="77777777" w:rsidR="00873761" w:rsidRDefault="00873761" w:rsidP="006769D5">
            <w:pPr>
              <w:rPr>
                <w:rFonts w:ascii="Times New Roman" w:hAnsi="Times New Roman" w:cs="Times New Roman"/>
                <w:b/>
                <w:color w:val="000000"/>
                <w:sz w:val="24"/>
                <w:szCs w:val="24"/>
              </w:rPr>
            </w:pPr>
          </w:p>
        </w:tc>
        <w:tc>
          <w:tcPr>
            <w:tcW w:w="9699" w:type="dxa"/>
          </w:tcPr>
          <w:p w14:paraId="25FCC609" w14:textId="20A992C1" w:rsidR="00873761" w:rsidRDefault="00D25F36" w:rsidP="00DA13A5">
            <w:pPr>
              <w:spacing w:before="40"/>
              <w:rPr>
                <w:rFonts w:ascii="Times New Roman" w:hAnsi="Times New Roman" w:cs="Times New Roman"/>
                <w:sz w:val="24"/>
                <w:szCs w:val="24"/>
              </w:rPr>
            </w:pPr>
            <w:r w:rsidRPr="00855439">
              <w:rPr>
                <w:rFonts w:ascii="Times New Roman" w:hAnsi="Times New Roman" w:cs="Times New Roman"/>
                <w:position w:val="-24"/>
                <w:sz w:val="24"/>
                <w:szCs w:val="24"/>
              </w:rPr>
              <w:object w:dxaOrig="9540" w:dyaOrig="680" w14:anchorId="4C3F5424">
                <v:shape id="_x0000_i1064" type="#_x0000_t75" style="width:474.35pt;height:33.9pt" o:ole="">
                  <v:imagedata r:id="rId90" o:title=""/>
                </v:shape>
                <o:OLEObject Type="Embed" ProgID="Equation.DSMT4" ShapeID="_x0000_i1064" DrawAspect="Content" ObjectID="_1802636034" r:id="rId91"/>
              </w:object>
            </w:r>
          </w:p>
        </w:tc>
        <w:tc>
          <w:tcPr>
            <w:tcW w:w="723" w:type="dxa"/>
          </w:tcPr>
          <w:p w14:paraId="73A4BFA3" w14:textId="77777777" w:rsidR="00855439" w:rsidRDefault="00855439" w:rsidP="006769D5">
            <w:pPr>
              <w:rPr>
                <w:rFonts w:ascii="Times New Roman" w:hAnsi="Times New Roman" w:cs="Times New Roman"/>
                <w:b/>
                <w:color w:val="000000"/>
                <w:sz w:val="24"/>
                <w:szCs w:val="24"/>
              </w:rPr>
            </w:pPr>
          </w:p>
          <w:p w14:paraId="6D46095B" w14:textId="1D30C93C" w:rsidR="00873761" w:rsidRDefault="00873761"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E663DE" w14:paraId="2BF187A3" w14:textId="77777777" w:rsidTr="00D64B3C">
        <w:trPr>
          <w:trHeight w:val="730"/>
        </w:trPr>
        <w:tc>
          <w:tcPr>
            <w:tcW w:w="643" w:type="dxa"/>
            <w:vMerge w:val="restart"/>
          </w:tcPr>
          <w:p w14:paraId="402CAC20" w14:textId="77777777" w:rsidR="00E663DE" w:rsidRDefault="00E663DE" w:rsidP="006769D5">
            <w:pPr>
              <w:rPr>
                <w:rFonts w:ascii="Times New Roman" w:hAnsi="Times New Roman" w:cs="Times New Roman"/>
                <w:b/>
                <w:color w:val="000000"/>
                <w:sz w:val="24"/>
                <w:szCs w:val="24"/>
              </w:rPr>
            </w:pPr>
          </w:p>
          <w:p w14:paraId="41CC9BA0" w14:textId="77777777" w:rsidR="009C1C65" w:rsidRDefault="009C1C65" w:rsidP="006769D5">
            <w:pPr>
              <w:rPr>
                <w:rFonts w:ascii="Times New Roman" w:hAnsi="Times New Roman" w:cs="Times New Roman"/>
                <w:b/>
                <w:color w:val="000000"/>
                <w:sz w:val="24"/>
                <w:szCs w:val="24"/>
              </w:rPr>
            </w:pPr>
          </w:p>
          <w:p w14:paraId="4C9FE7E7" w14:textId="77777777" w:rsidR="009C1C65" w:rsidRDefault="009C1C65" w:rsidP="006769D5">
            <w:pPr>
              <w:rPr>
                <w:rFonts w:ascii="Times New Roman" w:hAnsi="Times New Roman" w:cs="Times New Roman"/>
                <w:b/>
                <w:color w:val="000000"/>
                <w:sz w:val="24"/>
                <w:szCs w:val="24"/>
              </w:rPr>
            </w:pPr>
          </w:p>
          <w:p w14:paraId="15C50E30" w14:textId="77777777" w:rsidR="009C1C65" w:rsidRDefault="009C1C65" w:rsidP="006769D5">
            <w:pPr>
              <w:rPr>
                <w:rFonts w:ascii="Times New Roman" w:hAnsi="Times New Roman" w:cs="Times New Roman"/>
                <w:b/>
                <w:color w:val="000000"/>
                <w:sz w:val="24"/>
                <w:szCs w:val="24"/>
              </w:rPr>
            </w:pPr>
          </w:p>
          <w:p w14:paraId="6C15E03E" w14:textId="77777777" w:rsidR="009C1C65" w:rsidRDefault="009C1C65" w:rsidP="006769D5">
            <w:pPr>
              <w:rPr>
                <w:rFonts w:ascii="Times New Roman" w:hAnsi="Times New Roman" w:cs="Times New Roman"/>
                <w:b/>
                <w:color w:val="000000"/>
                <w:sz w:val="24"/>
                <w:szCs w:val="24"/>
              </w:rPr>
            </w:pPr>
          </w:p>
          <w:p w14:paraId="64E17248" w14:textId="77777777" w:rsidR="009C1C65" w:rsidRDefault="009C1C65" w:rsidP="006769D5">
            <w:pPr>
              <w:rPr>
                <w:rFonts w:ascii="Times New Roman" w:hAnsi="Times New Roman" w:cs="Times New Roman"/>
                <w:b/>
                <w:color w:val="000000"/>
                <w:sz w:val="24"/>
                <w:szCs w:val="24"/>
              </w:rPr>
            </w:pPr>
          </w:p>
          <w:p w14:paraId="2AF0CCBF" w14:textId="77777777" w:rsidR="009C1C65" w:rsidRDefault="009C1C65" w:rsidP="006769D5">
            <w:pPr>
              <w:rPr>
                <w:rFonts w:ascii="Times New Roman" w:hAnsi="Times New Roman" w:cs="Times New Roman"/>
                <w:b/>
                <w:color w:val="000000"/>
                <w:sz w:val="24"/>
                <w:szCs w:val="24"/>
              </w:rPr>
            </w:pPr>
          </w:p>
          <w:p w14:paraId="524189D2" w14:textId="77777777" w:rsidR="009C1C65" w:rsidRDefault="009C1C65" w:rsidP="006769D5">
            <w:pPr>
              <w:rPr>
                <w:rFonts w:ascii="Times New Roman" w:hAnsi="Times New Roman" w:cs="Times New Roman"/>
                <w:b/>
                <w:color w:val="000000"/>
                <w:sz w:val="24"/>
                <w:szCs w:val="24"/>
              </w:rPr>
            </w:pPr>
          </w:p>
          <w:p w14:paraId="5160B5D3" w14:textId="77777777" w:rsidR="00DA13A5" w:rsidRDefault="00DA13A5" w:rsidP="006769D5">
            <w:pPr>
              <w:rPr>
                <w:rFonts w:ascii="Times New Roman" w:hAnsi="Times New Roman" w:cs="Times New Roman"/>
                <w:b/>
                <w:color w:val="000000"/>
                <w:sz w:val="24"/>
                <w:szCs w:val="24"/>
              </w:rPr>
            </w:pPr>
          </w:p>
          <w:p w14:paraId="6D1BC09C" w14:textId="77777777" w:rsidR="00DA13A5" w:rsidRDefault="00DA13A5" w:rsidP="006769D5">
            <w:pPr>
              <w:rPr>
                <w:rFonts w:ascii="Times New Roman" w:hAnsi="Times New Roman" w:cs="Times New Roman"/>
                <w:b/>
                <w:color w:val="000000"/>
                <w:sz w:val="24"/>
                <w:szCs w:val="24"/>
              </w:rPr>
            </w:pPr>
          </w:p>
          <w:p w14:paraId="449F4997" w14:textId="77777777" w:rsidR="00DA13A5" w:rsidRDefault="00DA13A5" w:rsidP="006769D5">
            <w:pPr>
              <w:rPr>
                <w:rFonts w:ascii="Times New Roman" w:hAnsi="Times New Roman" w:cs="Times New Roman"/>
                <w:b/>
                <w:color w:val="000000"/>
                <w:sz w:val="24"/>
                <w:szCs w:val="24"/>
              </w:rPr>
            </w:pPr>
          </w:p>
          <w:p w14:paraId="24907380" w14:textId="5CB91D20" w:rsidR="009C1C65" w:rsidRDefault="009C1C65"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b)</w:t>
            </w:r>
          </w:p>
        </w:tc>
        <w:tc>
          <w:tcPr>
            <w:tcW w:w="9699" w:type="dxa"/>
          </w:tcPr>
          <w:p w14:paraId="5022EA16" w14:textId="3FCCEB19" w:rsidR="009C1C65" w:rsidRPr="009C1C65" w:rsidRDefault="009C1C65" w:rsidP="009C1C65">
            <w:pPr>
              <w:spacing w:before="40"/>
              <w:ind w:left="992" w:hanging="992"/>
              <w:rPr>
                <w:rFonts w:ascii="Times New Roman" w:hAnsi="Times New Roman" w:cs="Times New Roman"/>
                <w:sz w:val="24"/>
                <w:szCs w:val="24"/>
              </w:rPr>
            </w:pPr>
            <w:r w:rsidRPr="009C1C65">
              <w:rPr>
                <w:rFonts w:ascii="Times New Roman" w:hAnsi="Times New Roman" w:cs="Times New Roman"/>
                <w:sz w:val="24"/>
                <w:szCs w:val="24"/>
              </w:rPr>
              <w:t xml:space="preserve">Trong </w:t>
            </w:r>
            <w:r w:rsidRPr="009C1C65">
              <w:rPr>
                <w:rFonts w:ascii="Times New Roman" w:hAnsi="Times New Roman" w:cs="Times New Roman"/>
                <w:position w:val="-6"/>
                <w:sz w:val="24"/>
                <w:szCs w:val="24"/>
              </w:rPr>
              <w:object w:dxaOrig="780" w:dyaOrig="279" w14:anchorId="41D74840">
                <v:shape id="_x0000_i1065" type="#_x0000_t75" style="width:38.7pt;height:13.9pt" o:ole="">
                  <v:imagedata r:id="rId92" o:title=""/>
                </v:shape>
                <o:OLEObject Type="Embed" ProgID="Equation.DSMT4" ShapeID="_x0000_i1065" DrawAspect="Content" ObjectID="_1802636035" r:id="rId93"/>
              </w:object>
            </w:r>
            <w:r w:rsidRPr="009C1C65">
              <w:rPr>
                <w:rFonts w:ascii="Times New Roman" w:hAnsi="Times New Roman" w:cs="Times New Roman"/>
                <w:sz w:val="24"/>
                <w:szCs w:val="24"/>
              </w:rPr>
              <w:t xml:space="preserve"> ta có </w:t>
            </w:r>
            <w:r w:rsidRPr="009C1C65">
              <w:rPr>
                <w:rFonts w:ascii="Times New Roman" w:hAnsi="Times New Roman" w:cs="Times New Roman"/>
                <w:position w:val="-10"/>
                <w:sz w:val="24"/>
                <w:szCs w:val="24"/>
              </w:rPr>
              <w:object w:dxaOrig="2840" w:dyaOrig="400" w14:anchorId="7AFB9929">
                <v:shape id="_x0000_i1066" type="#_x0000_t75" style="width:142.2pt;height:20.55pt" o:ole="">
                  <v:imagedata r:id="rId94" o:title=""/>
                </v:shape>
                <o:OLEObject Type="Embed" ProgID="Equation.DSMT4" ShapeID="_x0000_i1066" DrawAspect="Content" ObjectID="_1802636036" r:id="rId95"/>
              </w:object>
            </w:r>
            <w:r w:rsidRPr="009C1C65">
              <w:rPr>
                <w:rFonts w:ascii="Times New Roman" w:hAnsi="Times New Roman" w:cs="Times New Roman"/>
                <w:sz w:val="24"/>
                <w:szCs w:val="24"/>
              </w:rPr>
              <w:t xml:space="preserve"> nên </w:t>
            </w:r>
            <w:r w:rsidRPr="009C1C65">
              <w:rPr>
                <w:rFonts w:ascii="Times New Roman" w:hAnsi="Times New Roman" w:cs="Times New Roman"/>
                <w:position w:val="-6"/>
                <w:sz w:val="24"/>
                <w:szCs w:val="24"/>
              </w:rPr>
              <w:object w:dxaOrig="780" w:dyaOrig="279" w14:anchorId="212FB8E6">
                <v:shape id="_x0000_i1067" type="#_x0000_t75" style="width:38.7pt;height:13.9pt" o:ole="">
                  <v:imagedata r:id="rId96" o:title=""/>
                </v:shape>
                <o:OLEObject Type="Embed" ProgID="Equation.DSMT4" ShapeID="_x0000_i1067" DrawAspect="Content" ObjectID="_1802636037" r:id="rId97"/>
              </w:object>
            </w:r>
            <w:r w:rsidRPr="009C1C65">
              <w:rPr>
                <w:rFonts w:ascii="Times New Roman" w:hAnsi="Times New Roman" w:cs="Times New Roman"/>
                <w:sz w:val="24"/>
                <w:szCs w:val="24"/>
              </w:rPr>
              <w:t xml:space="preserve"> đều suy ra </w:t>
            </w:r>
            <w:r w:rsidRPr="009C1C65">
              <w:rPr>
                <w:rFonts w:ascii="Times New Roman" w:hAnsi="Times New Roman" w:cs="Times New Roman"/>
                <w:position w:val="-6"/>
                <w:sz w:val="24"/>
                <w:szCs w:val="24"/>
              </w:rPr>
              <w:object w:dxaOrig="840" w:dyaOrig="279" w14:anchorId="3ED524E6">
                <v:shape id="_x0000_i1068" type="#_x0000_t75" style="width:41.75pt;height:14.5pt" o:ole="">
                  <v:imagedata r:id="rId98" o:title=""/>
                </v:shape>
                <o:OLEObject Type="Embed" ProgID="Equation.DSMT4" ShapeID="_x0000_i1068" DrawAspect="Content" ObjectID="_1802636038" r:id="rId99"/>
              </w:object>
            </w:r>
            <w:r w:rsidRPr="009C1C65">
              <w:rPr>
                <w:rFonts w:ascii="Times New Roman" w:hAnsi="Times New Roman" w:cs="Times New Roman"/>
                <w:sz w:val="24"/>
                <w:szCs w:val="24"/>
              </w:rPr>
              <w:t>.</w:t>
            </w:r>
          </w:p>
          <w:p w14:paraId="667B389D" w14:textId="3D24F4FC" w:rsidR="009C1C65" w:rsidRPr="009C1C65" w:rsidRDefault="009C1C65" w:rsidP="009C1C65">
            <w:pPr>
              <w:spacing w:before="40"/>
              <w:ind w:left="992" w:hanging="992"/>
              <w:rPr>
                <w:rFonts w:ascii="Times New Roman" w:hAnsi="Times New Roman" w:cs="Times New Roman"/>
                <w:sz w:val="24"/>
                <w:szCs w:val="24"/>
              </w:rPr>
            </w:pPr>
            <w:r>
              <w:rPr>
                <w:rFonts w:ascii="Times New Roman" w:hAnsi="Times New Roman" w:cs="Times New Roman"/>
                <w:sz w:val="24"/>
                <w:szCs w:val="24"/>
              </w:rPr>
              <w:t xml:space="preserve">Xét </w:t>
            </w:r>
            <w:r w:rsidRPr="009C1C65">
              <w:rPr>
                <w:rFonts w:ascii="Times New Roman" w:hAnsi="Times New Roman" w:cs="Times New Roman"/>
                <w:position w:val="-6"/>
                <w:sz w:val="24"/>
                <w:szCs w:val="24"/>
              </w:rPr>
              <w:object w:dxaOrig="760" w:dyaOrig="279" w14:anchorId="11F56120">
                <v:shape id="_x0000_i1069" type="#_x0000_t75" style="width:36.9pt;height:13.9pt" o:ole="">
                  <v:imagedata r:id="rId100" o:title=""/>
                </v:shape>
                <o:OLEObject Type="Embed" ProgID="Equation.DSMT4" ShapeID="_x0000_i1069" DrawAspect="Content" ObjectID="_1802636039" r:id="rId101"/>
              </w:object>
            </w:r>
            <w:r w:rsidRPr="009C1C65">
              <w:rPr>
                <w:rFonts w:ascii="Times New Roman" w:hAnsi="Times New Roman" w:cs="Times New Roman"/>
                <w:sz w:val="24"/>
                <w:szCs w:val="24"/>
              </w:rPr>
              <w:t xml:space="preserve"> ta có </w:t>
            </w:r>
            <w:r w:rsidRPr="009C1C65">
              <w:rPr>
                <w:rFonts w:ascii="Times New Roman" w:hAnsi="Times New Roman" w:cs="Times New Roman"/>
                <w:position w:val="-10"/>
                <w:sz w:val="24"/>
                <w:szCs w:val="24"/>
              </w:rPr>
              <w:object w:dxaOrig="2799" w:dyaOrig="400" w14:anchorId="0D9BCCBD">
                <v:shape id="_x0000_i1070" type="#_x0000_t75" style="width:139.15pt;height:20.55pt" o:ole="">
                  <v:imagedata r:id="rId102" o:title=""/>
                </v:shape>
                <o:OLEObject Type="Embed" ProgID="Equation.DSMT4" ShapeID="_x0000_i1070" DrawAspect="Content" ObjectID="_1802636040" r:id="rId103"/>
              </w:object>
            </w:r>
            <w:r w:rsidRPr="009C1C65">
              <w:rPr>
                <w:rFonts w:ascii="Times New Roman" w:hAnsi="Times New Roman" w:cs="Times New Roman"/>
                <w:sz w:val="24"/>
                <w:szCs w:val="24"/>
              </w:rPr>
              <w:t xml:space="preserve"> nên </w:t>
            </w:r>
            <w:r w:rsidRPr="009C1C65">
              <w:rPr>
                <w:rFonts w:ascii="Times New Roman" w:hAnsi="Times New Roman" w:cs="Times New Roman"/>
                <w:position w:val="-6"/>
                <w:sz w:val="24"/>
                <w:szCs w:val="24"/>
              </w:rPr>
              <w:object w:dxaOrig="760" w:dyaOrig="279" w14:anchorId="2D0A2669">
                <v:shape id="_x0000_i1071" type="#_x0000_t75" style="width:36.9pt;height:13.9pt" o:ole="">
                  <v:imagedata r:id="rId104" o:title=""/>
                </v:shape>
                <o:OLEObject Type="Embed" ProgID="Equation.DSMT4" ShapeID="_x0000_i1071" DrawAspect="Content" ObjectID="_1802636041" r:id="rId105"/>
              </w:object>
            </w:r>
            <w:r w:rsidRPr="009C1C65">
              <w:rPr>
                <w:rFonts w:ascii="Times New Roman" w:hAnsi="Times New Roman" w:cs="Times New Roman"/>
                <w:sz w:val="24"/>
                <w:szCs w:val="24"/>
              </w:rPr>
              <w:t xml:space="preserve"> vuông cân tại </w:t>
            </w:r>
            <w:r w:rsidR="000C29E3" w:rsidRPr="000C29E3">
              <w:rPr>
                <w:rFonts w:ascii="Times New Roman" w:hAnsi="Times New Roman" w:cs="Times New Roman"/>
                <w:position w:val="-6"/>
                <w:sz w:val="24"/>
                <w:szCs w:val="24"/>
              </w:rPr>
              <w:object w:dxaOrig="1719" w:dyaOrig="340" w14:anchorId="79704303">
                <v:shape id="_x0000_i1072" type="#_x0000_t75" style="width:84.1pt;height:17.55pt" o:ole="">
                  <v:imagedata r:id="rId106" o:title=""/>
                </v:shape>
                <o:OLEObject Type="Embed" ProgID="Equation.DSMT4" ShapeID="_x0000_i1072" DrawAspect="Content" ObjectID="_1802636042" r:id="rId107"/>
              </w:object>
            </w:r>
            <w:r w:rsidRPr="009C1C65">
              <w:rPr>
                <w:rFonts w:ascii="Times New Roman" w:hAnsi="Times New Roman" w:cs="Times New Roman"/>
                <w:sz w:val="24"/>
                <w:szCs w:val="24"/>
              </w:rPr>
              <w:t>.</w:t>
            </w:r>
          </w:p>
          <w:p w14:paraId="2037CB16" w14:textId="77777777" w:rsidR="009C1C65" w:rsidRPr="009C1C65" w:rsidRDefault="009C1C65" w:rsidP="009C1C65">
            <w:pPr>
              <w:spacing w:before="40"/>
              <w:ind w:left="992" w:hanging="992"/>
              <w:rPr>
                <w:rFonts w:ascii="Times New Roman" w:hAnsi="Times New Roman" w:cs="Times New Roman"/>
                <w:sz w:val="24"/>
                <w:szCs w:val="24"/>
              </w:rPr>
            </w:pPr>
            <w:r w:rsidRPr="009C1C65">
              <w:rPr>
                <w:rFonts w:ascii="Times New Roman" w:hAnsi="Times New Roman" w:cs="Times New Roman"/>
                <w:sz w:val="24"/>
                <w:szCs w:val="24"/>
              </w:rPr>
              <w:t xml:space="preserve">Xét tam giác </w:t>
            </w:r>
            <w:r w:rsidRPr="009C1C65">
              <w:rPr>
                <w:rFonts w:ascii="Times New Roman" w:hAnsi="Times New Roman" w:cs="Times New Roman"/>
                <w:position w:val="-6"/>
                <w:sz w:val="24"/>
                <w:szCs w:val="24"/>
              </w:rPr>
              <w:object w:dxaOrig="560" w:dyaOrig="279" w14:anchorId="24E219FE">
                <v:shape id="_x0000_i1073" type="#_x0000_t75" style="width:28.45pt;height:14.5pt" o:ole="">
                  <v:imagedata r:id="rId108" o:title=""/>
                </v:shape>
                <o:OLEObject Type="Embed" ProgID="Equation.DSMT4" ShapeID="_x0000_i1073" DrawAspect="Content" ObjectID="_1802636043" r:id="rId109"/>
              </w:object>
            </w:r>
            <w:r w:rsidRPr="009C1C65">
              <w:rPr>
                <w:rFonts w:ascii="Times New Roman" w:hAnsi="Times New Roman" w:cs="Times New Roman"/>
                <w:sz w:val="24"/>
                <w:szCs w:val="24"/>
              </w:rPr>
              <w:t xml:space="preserve"> có </w:t>
            </w:r>
            <w:r w:rsidRPr="009C1C65">
              <w:rPr>
                <w:rFonts w:ascii="Times New Roman" w:hAnsi="Times New Roman" w:cs="Times New Roman"/>
                <w:position w:val="-6"/>
                <w:sz w:val="24"/>
                <w:szCs w:val="24"/>
              </w:rPr>
              <w:object w:dxaOrig="1800" w:dyaOrig="320" w14:anchorId="110BF60D">
                <v:shape id="_x0000_i1074" type="#_x0000_t75" style="width:90.75pt;height:16.95pt" o:ole="">
                  <v:imagedata r:id="rId110" o:title=""/>
                </v:shape>
                <o:OLEObject Type="Embed" ProgID="Equation.DSMT4" ShapeID="_x0000_i1074" DrawAspect="Content" ObjectID="_1802636044" r:id="rId111"/>
              </w:object>
            </w:r>
            <w:r w:rsidRPr="009C1C65">
              <w:rPr>
                <w:rFonts w:ascii="Times New Roman" w:hAnsi="Times New Roman" w:cs="Times New Roman"/>
                <w:sz w:val="24"/>
                <w:szCs w:val="24"/>
              </w:rPr>
              <w:t xml:space="preserve"> do vậy </w:t>
            </w:r>
            <w:r w:rsidRPr="009C1C65">
              <w:rPr>
                <w:rFonts w:ascii="Times New Roman" w:hAnsi="Times New Roman" w:cs="Times New Roman"/>
                <w:position w:val="-6"/>
                <w:sz w:val="24"/>
                <w:szCs w:val="24"/>
              </w:rPr>
              <w:object w:dxaOrig="680" w:dyaOrig="279" w14:anchorId="12EAFCDC">
                <v:shape id="_x0000_i1075" type="#_x0000_t75" style="width:34.5pt;height:14.5pt" o:ole="">
                  <v:imagedata r:id="rId112" o:title=""/>
                </v:shape>
                <o:OLEObject Type="Embed" ProgID="Equation.DSMT4" ShapeID="_x0000_i1075" DrawAspect="Content" ObjectID="_1802636045" r:id="rId113"/>
              </w:object>
            </w:r>
            <w:r w:rsidRPr="009C1C65">
              <w:rPr>
                <w:rFonts w:ascii="Times New Roman" w:hAnsi="Times New Roman" w:cs="Times New Roman"/>
                <w:sz w:val="24"/>
                <w:szCs w:val="24"/>
              </w:rPr>
              <w:t xml:space="preserve"> vuông tại </w:t>
            </w:r>
            <w:r w:rsidRPr="009C1C65">
              <w:rPr>
                <w:rFonts w:ascii="Times New Roman" w:hAnsi="Times New Roman" w:cs="Times New Roman"/>
                <w:position w:val="-6"/>
                <w:sz w:val="24"/>
                <w:szCs w:val="24"/>
              </w:rPr>
              <w:object w:dxaOrig="240" w:dyaOrig="279" w14:anchorId="5BF336DF">
                <v:shape id="_x0000_i1076" type="#_x0000_t75" style="width:11.5pt;height:14.5pt" o:ole="">
                  <v:imagedata r:id="rId114" o:title=""/>
                </v:shape>
                <o:OLEObject Type="Embed" ProgID="Equation.DSMT4" ShapeID="_x0000_i1076" DrawAspect="Content" ObjectID="_1802636046" r:id="rId115"/>
              </w:object>
            </w:r>
            <w:r w:rsidRPr="009C1C65">
              <w:rPr>
                <w:rFonts w:ascii="Times New Roman" w:hAnsi="Times New Roman" w:cs="Times New Roman"/>
                <w:sz w:val="24"/>
                <w:szCs w:val="24"/>
              </w:rPr>
              <w:t>.</w:t>
            </w:r>
          </w:p>
          <w:p w14:paraId="1776BBA0" w14:textId="4CF75BA8" w:rsidR="009C1C65" w:rsidRPr="009C1C65" w:rsidRDefault="009C1C65" w:rsidP="009C1C65">
            <w:pPr>
              <w:spacing w:before="40"/>
              <w:rPr>
                <w:rFonts w:ascii="Times New Roman" w:hAnsi="Times New Roman" w:cs="Times New Roman"/>
                <w:sz w:val="24"/>
                <w:szCs w:val="24"/>
              </w:rPr>
            </w:pPr>
            <w:r w:rsidRPr="009C1C65">
              <w:rPr>
                <w:rFonts w:ascii="Times New Roman" w:hAnsi="Times New Roman" w:cs="Times New Roman"/>
                <w:sz w:val="24"/>
                <w:szCs w:val="24"/>
              </w:rPr>
              <w:t xml:space="preserve">Gọi </w:t>
            </w:r>
            <w:r w:rsidRPr="009C1C65">
              <w:rPr>
                <w:rFonts w:ascii="Times New Roman" w:hAnsi="Times New Roman" w:cs="Times New Roman"/>
                <w:position w:val="-4"/>
                <w:sz w:val="24"/>
                <w:szCs w:val="24"/>
              </w:rPr>
              <w:object w:dxaOrig="200" w:dyaOrig="260" w14:anchorId="1C8CF6A2">
                <v:shape id="_x0000_i1077" type="#_x0000_t75" style="width:9.7pt;height:13.3pt" o:ole="">
                  <v:imagedata r:id="rId116" o:title=""/>
                </v:shape>
                <o:OLEObject Type="Embed" ProgID="Equation.DSMT4" ShapeID="_x0000_i1077" DrawAspect="Content" ObjectID="_1802636047" r:id="rId117"/>
              </w:object>
            </w:r>
            <w:r w:rsidRPr="009C1C65">
              <w:rPr>
                <w:rFonts w:ascii="Times New Roman" w:hAnsi="Times New Roman" w:cs="Times New Roman"/>
                <w:sz w:val="24"/>
                <w:szCs w:val="24"/>
              </w:rPr>
              <w:t xml:space="preserve"> là hình chiếu của </w:t>
            </w:r>
            <w:r w:rsidRPr="009C1C65">
              <w:rPr>
                <w:rFonts w:ascii="Times New Roman" w:hAnsi="Times New Roman" w:cs="Times New Roman"/>
                <w:position w:val="-4"/>
                <w:sz w:val="24"/>
                <w:szCs w:val="24"/>
              </w:rPr>
              <w:object w:dxaOrig="300" w:dyaOrig="260" w14:anchorId="66DE74B9">
                <v:shape id="_x0000_i1078" type="#_x0000_t75" style="width:14.5pt;height:13.3pt" o:ole="">
                  <v:imagedata r:id="rId118" o:title=""/>
                </v:shape>
                <o:OLEObject Type="Embed" ProgID="Equation.DSMT4" ShapeID="_x0000_i1078" DrawAspect="Content" ObjectID="_1802636048" r:id="rId119"/>
              </w:object>
            </w:r>
            <w:r w:rsidRPr="009C1C65">
              <w:rPr>
                <w:rFonts w:ascii="Times New Roman" w:hAnsi="Times New Roman" w:cs="Times New Roman"/>
                <w:sz w:val="24"/>
                <w:szCs w:val="24"/>
              </w:rPr>
              <w:t xml:space="preserve"> lên mặt phẳng </w:t>
            </w:r>
            <w:r w:rsidRPr="009C1C65">
              <w:rPr>
                <w:rFonts w:ascii="Times New Roman" w:hAnsi="Times New Roman" w:cs="Times New Roman"/>
                <w:position w:val="-10"/>
                <w:sz w:val="24"/>
                <w:szCs w:val="24"/>
              </w:rPr>
              <w:object w:dxaOrig="900" w:dyaOrig="320" w14:anchorId="7F30CF2B">
                <v:shape id="_x0000_i1079" type="#_x0000_t75" style="width:45.4pt;height:16.95pt" o:ole="">
                  <v:imagedata r:id="rId120" o:title=""/>
                </v:shape>
                <o:OLEObject Type="Embed" ProgID="Equation.DSMT4" ShapeID="_x0000_i1079" DrawAspect="Content" ObjectID="_1802636049" r:id="rId121"/>
              </w:object>
            </w:r>
            <w:r w:rsidRPr="009C1C65">
              <w:rPr>
                <w:rFonts w:ascii="Times New Roman" w:hAnsi="Times New Roman" w:cs="Times New Roman"/>
                <w:sz w:val="24"/>
                <w:szCs w:val="24"/>
              </w:rPr>
              <w:t xml:space="preserve"> vì </w:t>
            </w:r>
            <w:r w:rsidRPr="009C1C65">
              <w:rPr>
                <w:rFonts w:ascii="Times New Roman" w:hAnsi="Times New Roman" w:cs="Times New Roman"/>
                <w:position w:val="-6"/>
                <w:sz w:val="24"/>
                <w:szCs w:val="24"/>
              </w:rPr>
              <w:object w:dxaOrig="1820" w:dyaOrig="279" w14:anchorId="0E88AF64">
                <v:shape id="_x0000_i1080" type="#_x0000_t75" style="width:91.95pt;height:14.5pt" o:ole="">
                  <v:imagedata r:id="rId122" o:title=""/>
                </v:shape>
                <o:OLEObject Type="Embed" ProgID="Equation.DSMT4" ShapeID="_x0000_i1080" DrawAspect="Content" ObjectID="_1802636050" r:id="rId123"/>
              </w:object>
            </w:r>
            <w:r w:rsidRPr="009C1C65">
              <w:rPr>
                <w:rFonts w:ascii="Times New Roman" w:hAnsi="Times New Roman" w:cs="Times New Roman"/>
                <w:sz w:val="24"/>
                <w:szCs w:val="24"/>
              </w:rPr>
              <w:t xml:space="preserve"> nên </w:t>
            </w:r>
            <w:r w:rsidRPr="009C1C65">
              <w:rPr>
                <w:rFonts w:ascii="Times New Roman" w:hAnsi="Times New Roman" w:cs="Times New Roman"/>
                <w:position w:val="-4"/>
                <w:sz w:val="24"/>
                <w:szCs w:val="24"/>
              </w:rPr>
              <w:object w:dxaOrig="200" w:dyaOrig="260" w14:anchorId="2CBD5217">
                <v:shape id="_x0000_i1081" type="#_x0000_t75" style="width:9.7pt;height:13.3pt" o:ole="">
                  <v:imagedata r:id="rId124" o:title=""/>
                </v:shape>
                <o:OLEObject Type="Embed" ProgID="Equation.DSMT4" ShapeID="_x0000_i1081" DrawAspect="Content" ObjectID="_1802636051" r:id="rId125"/>
              </w:object>
            </w:r>
            <w:r w:rsidRPr="009C1C65">
              <w:rPr>
                <w:rFonts w:ascii="Times New Roman" w:hAnsi="Times New Roman" w:cs="Times New Roman"/>
                <w:sz w:val="24"/>
                <w:szCs w:val="24"/>
              </w:rPr>
              <w:t xml:space="preserve"> là tâm của</w:t>
            </w:r>
            <w:r>
              <w:rPr>
                <w:rFonts w:ascii="Times New Roman" w:hAnsi="Times New Roman" w:cs="Times New Roman"/>
                <w:sz w:val="24"/>
                <w:szCs w:val="24"/>
              </w:rPr>
              <w:t xml:space="preserve"> </w:t>
            </w:r>
            <w:r w:rsidRPr="009C1C65">
              <w:rPr>
                <w:rFonts w:ascii="Times New Roman" w:hAnsi="Times New Roman" w:cs="Times New Roman"/>
                <w:sz w:val="24"/>
                <w:szCs w:val="24"/>
              </w:rPr>
              <w:t xml:space="preserve">đường tròn ngoại tiếp tam giác </w:t>
            </w:r>
            <w:r w:rsidRPr="009C1C65">
              <w:rPr>
                <w:rFonts w:ascii="Times New Roman" w:hAnsi="Times New Roman" w:cs="Times New Roman"/>
                <w:position w:val="-6"/>
                <w:sz w:val="24"/>
                <w:szCs w:val="24"/>
              </w:rPr>
              <w:object w:dxaOrig="560" w:dyaOrig="279" w14:anchorId="7603101F">
                <v:shape id="_x0000_i1082" type="#_x0000_t75" style="width:28.45pt;height:14.5pt" o:ole="">
                  <v:imagedata r:id="rId108" o:title=""/>
                </v:shape>
                <o:OLEObject Type="Embed" ProgID="Equation.DSMT4" ShapeID="_x0000_i1082" DrawAspect="Content" ObjectID="_1802636052" r:id="rId126"/>
              </w:object>
            </w:r>
            <w:r w:rsidRPr="009C1C65">
              <w:rPr>
                <w:rFonts w:ascii="Times New Roman" w:hAnsi="Times New Roman" w:cs="Times New Roman"/>
                <w:sz w:val="24"/>
                <w:szCs w:val="24"/>
              </w:rPr>
              <w:t xml:space="preserve">, vì </w:t>
            </w:r>
            <w:r w:rsidRPr="009C1C65">
              <w:rPr>
                <w:rFonts w:ascii="Times New Roman" w:hAnsi="Times New Roman" w:cs="Times New Roman"/>
                <w:position w:val="-6"/>
                <w:sz w:val="24"/>
                <w:szCs w:val="24"/>
              </w:rPr>
              <w:object w:dxaOrig="680" w:dyaOrig="279" w14:anchorId="6E8E784F">
                <v:shape id="_x0000_i1083" type="#_x0000_t75" style="width:34.5pt;height:14.5pt" o:ole="">
                  <v:imagedata r:id="rId112" o:title=""/>
                </v:shape>
                <o:OLEObject Type="Embed" ProgID="Equation.DSMT4" ShapeID="_x0000_i1083" DrawAspect="Content" ObjectID="_1802636053" r:id="rId127"/>
              </w:object>
            </w:r>
            <w:r w:rsidRPr="009C1C65">
              <w:rPr>
                <w:rFonts w:ascii="Times New Roman" w:hAnsi="Times New Roman" w:cs="Times New Roman"/>
                <w:sz w:val="24"/>
                <w:szCs w:val="24"/>
              </w:rPr>
              <w:t xml:space="preserve"> vuông tại </w:t>
            </w:r>
            <w:r w:rsidRPr="009C1C65">
              <w:rPr>
                <w:rFonts w:ascii="Times New Roman" w:hAnsi="Times New Roman" w:cs="Times New Roman"/>
                <w:position w:val="-6"/>
                <w:sz w:val="24"/>
                <w:szCs w:val="24"/>
              </w:rPr>
              <w:object w:dxaOrig="240" w:dyaOrig="279" w14:anchorId="6AAA6310">
                <v:shape id="_x0000_i1084" type="#_x0000_t75" style="width:11.5pt;height:14.5pt" o:ole="">
                  <v:imagedata r:id="rId114" o:title=""/>
                </v:shape>
                <o:OLEObject Type="Embed" ProgID="Equation.DSMT4" ShapeID="_x0000_i1084" DrawAspect="Content" ObjectID="_1802636054" r:id="rId128"/>
              </w:object>
            </w:r>
            <w:r w:rsidRPr="009C1C65">
              <w:rPr>
                <w:rFonts w:ascii="Times New Roman" w:hAnsi="Times New Roman" w:cs="Times New Roman"/>
                <w:sz w:val="24"/>
                <w:szCs w:val="24"/>
              </w:rPr>
              <w:t xml:space="preserve"> nên </w:t>
            </w:r>
            <w:r w:rsidRPr="009C1C65">
              <w:rPr>
                <w:rFonts w:ascii="Times New Roman" w:hAnsi="Times New Roman" w:cs="Times New Roman"/>
                <w:position w:val="-4"/>
                <w:sz w:val="24"/>
                <w:szCs w:val="24"/>
              </w:rPr>
              <w:object w:dxaOrig="200" w:dyaOrig="260" w14:anchorId="25A73A1A">
                <v:shape id="_x0000_i1085" type="#_x0000_t75" style="width:9.7pt;height:13.3pt" o:ole="">
                  <v:imagedata r:id="rId116" o:title=""/>
                </v:shape>
                <o:OLEObject Type="Embed" ProgID="Equation.DSMT4" ShapeID="_x0000_i1085" DrawAspect="Content" ObjectID="_1802636055" r:id="rId129"/>
              </w:object>
            </w:r>
            <w:r w:rsidRPr="009C1C65">
              <w:rPr>
                <w:rFonts w:ascii="Times New Roman" w:hAnsi="Times New Roman" w:cs="Times New Roman"/>
                <w:sz w:val="24"/>
                <w:szCs w:val="24"/>
              </w:rPr>
              <w:t xml:space="preserve"> là trung điểm của </w:t>
            </w:r>
            <w:r w:rsidRPr="009C1C65">
              <w:rPr>
                <w:rFonts w:ascii="Times New Roman" w:hAnsi="Times New Roman" w:cs="Times New Roman"/>
                <w:position w:val="-4"/>
                <w:sz w:val="24"/>
                <w:szCs w:val="24"/>
              </w:rPr>
              <w:object w:dxaOrig="400" w:dyaOrig="260" w14:anchorId="1B6CB065">
                <v:shape id="_x0000_i1086" type="#_x0000_t75" style="width:20.55pt;height:13.3pt" o:ole="">
                  <v:imagedata r:id="rId130" o:title=""/>
                </v:shape>
                <o:OLEObject Type="Embed" ProgID="Equation.DSMT4" ShapeID="_x0000_i1086" DrawAspect="Content" ObjectID="_1802636056" r:id="rId131"/>
              </w:object>
            </w:r>
            <w:r w:rsidRPr="009C1C65">
              <w:rPr>
                <w:rFonts w:ascii="Times New Roman" w:hAnsi="Times New Roman" w:cs="Times New Roman"/>
                <w:sz w:val="24"/>
                <w:szCs w:val="24"/>
              </w:rPr>
              <w:t xml:space="preserve"> và </w:t>
            </w:r>
            <w:r w:rsidRPr="009C1C65">
              <w:rPr>
                <w:rFonts w:ascii="Times New Roman" w:hAnsi="Times New Roman" w:cs="Times New Roman"/>
                <w:position w:val="-10"/>
                <w:sz w:val="24"/>
                <w:szCs w:val="24"/>
              </w:rPr>
              <w:object w:dxaOrig="3300" w:dyaOrig="320" w14:anchorId="33B7C7F7">
                <v:shape id="_x0000_i1087" type="#_x0000_t75" style="width:165.8pt;height:16.35pt" o:ole="">
                  <v:imagedata r:id="rId132" o:title=""/>
                </v:shape>
                <o:OLEObject Type="Embed" ProgID="Equation.DSMT4" ShapeID="_x0000_i1087" DrawAspect="Content" ObjectID="_1802636057" r:id="rId133"/>
              </w:object>
            </w:r>
            <w:r w:rsidRPr="009C1C65">
              <w:rPr>
                <w:rFonts w:ascii="Times New Roman" w:hAnsi="Times New Roman" w:cs="Times New Roman"/>
                <w:sz w:val="24"/>
                <w:szCs w:val="24"/>
              </w:rPr>
              <w:t xml:space="preserve">. Vẽ </w:t>
            </w:r>
            <w:r w:rsidR="000C29E3" w:rsidRPr="009C1C65">
              <w:rPr>
                <w:rFonts w:ascii="Times New Roman" w:hAnsi="Times New Roman" w:cs="Times New Roman"/>
                <w:position w:val="-10"/>
                <w:sz w:val="24"/>
                <w:szCs w:val="24"/>
              </w:rPr>
              <w:object w:dxaOrig="3860" w:dyaOrig="320" w14:anchorId="2C7F2E31">
                <v:shape id="_x0000_i1088" type="#_x0000_t75" style="width:193.6pt;height:16.35pt" o:ole="">
                  <v:imagedata r:id="rId134" o:title=""/>
                </v:shape>
                <o:OLEObject Type="Embed" ProgID="Equation.DSMT4" ShapeID="_x0000_i1088" DrawAspect="Content" ObjectID="_1802636058" r:id="rId135"/>
              </w:object>
            </w:r>
            <w:r w:rsidRPr="009C1C65">
              <w:rPr>
                <w:rFonts w:ascii="Times New Roman" w:hAnsi="Times New Roman" w:cs="Times New Roman"/>
                <w:sz w:val="24"/>
                <w:szCs w:val="24"/>
              </w:rPr>
              <w:t>.</w:t>
            </w:r>
          </w:p>
          <w:p w14:paraId="4108982E" w14:textId="77777777" w:rsidR="009C1C65" w:rsidRPr="009C1C65" w:rsidRDefault="009C1C65" w:rsidP="009C1C65">
            <w:pPr>
              <w:spacing w:before="40"/>
              <w:ind w:left="992" w:hanging="992"/>
              <w:rPr>
                <w:rFonts w:ascii="Times New Roman" w:hAnsi="Times New Roman" w:cs="Times New Roman"/>
                <w:sz w:val="24"/>
                <w:szCs w:val="24"/>
              </w:rPr>
            </w:pPr>
            <w:r w:rsidRPr="009C1C65">
              <w:rPr>
                <w:rFonts w:ascii="Times New Roman" w:hAnsi="Times New Roman" w:cs="Times New Roman"/>
                <w:sz w:val="24"/>
                <w:szCs w:val="24"/>
              </w:rPr>
              <w:t xml:space="preserve">Từ (1) và (2) suy ra </w:t>
            </w:r>
            <w:r w:rsidRPr="009C1C65">
              <w:rPr>
                <w:rFonts w:ascii="Times New Roman" w:hAnsi="Times New Roman" w:cs="Times New Roman"/>
                <w:position w:val="-10"/>
                <w:sz w:val="24"/>
                <w:szCs w:val="24"/>
              </w:rPr>
              <w:object w:dxaOrig="3060" w:dyaOrig="320" w14:anchorId="261BD103">
                <v:shape id="_x0000_i1089" type="#_x0000_t75" style="width:154.3pt;height:16.35pt" o:ole="">
                  <v:imagedata r:id="rId136" o:title=""/>
                </v:shape>
                <o:OLEObject Type="Embed" ProgID="Equation.DSMT4" ShapeID="_x0000_i1089" DrawAspect="Content" ObjectID="_1802636059" r:id="rId137"/>
              </w:object>
            </w:r>
            <w:r w:rsidRPr="009C1C65">
              <w:rPr>
                <w:rFonts w:ascii="Times New Roman" w:hAnsi="Times New Roman" w:cs="Times New Roman"/>
                <w:sz w:val="24"/>
                <w:szCs w:val="24"/>
              </w:rPr>
              <w:t>.</w:t>
            </w:r>
          </w:p>
          <w:p w14:paraId="0FF42A6B" w14:textId="539E153C" w:rsidR="000C29E3" w:rsidRPr="009C1C65" w:rsidRDefault="009C1C65" w:rsidP="000C29E3">
            <w:pPr>
              <w:spacing w:before="40"/>
              <w:ind w:left="992" w:hanging="992"/>
              <w:rPr>
                <w:rFonts w:ascii="Times New Roman" w:hAnsi="Times New Roman" w:cs="Times New Roman"/>
                <w:sz w:val="24"/>
                <w:szCs w:val="24"/>
              </w:rPr>
            </w:pPr>
            <w:r w:rsidRPr="009C1C65">
              <w:rPr>
                <w:rFonts w:ascii="Times New Roman" w:hAnsi="Times New Roman" w:cs="Times New Roman"/>
                <w:sz w:val="24"/>
                <w:szCs w:val="24"/>
              </w:rPr>
              <w:t xml:space="preserve">Từ (3) và (4) suy ra </w:t>
            </w:r>
            <w:r w:rsidRPr="009C1C65">
              <w:rPr>
                <w:rFonts w:ascii="Times New Roman" w:hAnsi="Times New Roman" w:cs="Times New Roman"/>
                <w:position w:val="-10"/>
                <w:sz w:val="24"/>
                <w:szCs w:val="24"/>
              </w:rPr>
              <w:object w:dxaOrig="1260" w:dyaOrig="320" w14:anchorId="142E374F">
                <v:shape id="_x0000_i1090" type="#_x0000_t75" style="width:64.15pt;height:16.95pt" o:ole="">
                  <v:imagedata r:id="rId138" o:title=""/>
                </v:shape>
                <o:OLEObject Type="Embed" ProgID="Equation.DSMT4" ShapeID="_x0000_i1090" DrawAspect="Content" ObjectID="_1802636060" r:id="rId139"/>
              </w:object>
            </w:r>
            <w:r w:rsidRPr="009C1C65">
              <w:rPr>
                <w:rFonts w:ascii="Times New Roman" w:hAnsi="Times New Roman" w:cs="Times New Roman"/>
                <w:sz w:val="24"/>
                <w:szCs w:val="24"/>
              </w:rPr>
              <w:t xml:space="preserve"> </w:t>
            </w:r>
            <w:r w:rsidR="009B3431">
              <w:rPr>
                <w:rFonts w:ascii="Times New Roman" w:hAnsi="Times New Roman" w:cs="Times New Roman"/>
                <w:sz w:val="24"/>
                <w:szCs w:val="24"/>
              </w:rPr>
              <w:t xml:space="preserve">tại H </w:t>
            </w:r>
            <w:r w:rsidRPr="009C1C65">
              <w:rPr>
                <w:rFonts w:ascii="Times New Roman" w:hAnsi="Times New Roman" w:cs="Times New Roman"/>
                <w:sz w:val="24"/>
                <w:szCs w:val="24"/>
              </w:rPr>
              <w:t xml:space="preserve">do đó khoảng cách </w:t>
            </w:r>
            <w:r w:rsidRPr="009C1C65">
              <w:rPr>
                <w:rFonts w:ascii="Times New Roman" w:hAnsi="Times New Roman" w:cs="Times New Roman"/>
                <w:position w:val="-10"/>
                <w:sz w:val="24"/>
                <w:szCs w:val="24"/>
              </w:rPr>
              <w:object w:dxaOrig="1880" w:dyaOrig="320" w14:anchorId="4C0C95A9">
                <v:shape id="_x0000_i1091" type="#_x0000_t75" style="width:95pt;height:16.35pt" o:ole="">
                  <v:imagedata r:id="rId140" o:title=""/>
                </v:shape>
                <o:OLEObject Type="Embed" ProgID="Equation.DSMT4" ShapeID="_x0000_i1091" DrawAspect="Content" ObjectID="_1802636061" r:id="rId141"/>
              </w:object>
            </w:r>
            <w:r w:rsidRPr="009C1C65">
              <w:rPr>
                <w:rFonts w:ascii="Times New Roman" w:hAnsi="Times New Roman" w:cs="Times New Roman"/>
                <w:sz w:val="24"/>
                <w:szCs w:val="24"/>
              </w:rPr>
              <w:t>.</w:t>
            </w:r>
          </w:p>
          <w:p w14:paraId="54ABB39D" w14:textId="66256F3D" w:rsidR="00E663DE" w:rsidRPr="00D74D6B" w:rsidRDefault="009C1C65" w:rsidP="009C1C65">
            <w:pPr>
              <w:spacing w:before="20" w:after="20" w:line="264" w:lineRule="auto"/>
              <w:ind w:hanging="992"/>
              <w:rPr>
                <w:rFonts w:ascii="Times New Roman" w:hAnsi="Times New Roman" w:cs="Times New Roman"/>
                <w:noProof/>
                <w:sz w:val="24"/>
                <w:szCs w:val="24"/>
              </w:rPr>
            </w:pPr>
            <w:r w:rsidRPr="009C1C65">
              <w:rPr>
                <w:rFonts w:ascii="Times New Roman" w:hAnsi="Times New Roman" w:cs="Times New Roman"/>
                <w:sz w:val="24"/>
                <w:szCs w:val="24"/>
              </w:rPr>
              <w:t xml:space="preserve">Ta lại có </w:t>
            </w:r>
            <w:r w:rsidR="000C29E3">
              <w:rPr>
                <w:rFonts w:ascii="Times New Roman" w:hAnsi="Times New Roman" w:cs="Times New Roman"/>
                <w:sz w:val="24"/>
                <w:szCs w:val="24"/>
              </w:rPr>
              <w:t xml:space="preserve">Mà </w:t>
            </w:r>
            <w:r w:rsidRPr="009C1C65">
              <w:rPr>
                <w:rFonts w:ascii="Times New Roman" w:hAnsi="Times New Roman" w:cs="Times New Roman"/>
                <w:position w:val="-6"/>
                <w:sz w:val="24"/>
                <w:szCs w:val="24"/>
              </w:rPr>
              <w:object w:dxaOrig="880" w:dyaOrig="279" w14:anchorId="19D64492">
                <v:shape id="_x0000_i1092" type="#_x0000_t75" style="width:44.15pt;height:14.5pt" o:ole="">
                  <v:imagedata r:id="rId142" o:title=""/>
                </v:shape>
                <o:OLEObject Type="Embed" ProgID="Equation.DSMT4" ShapeID="_x0000_i1092" DrawAspect="Content" ObjectID="_1802636062" r:id="rId143"/>
              </w:object>
            </w:r>
            <w:r w:rsidRPr="009C1C65">
              <w:rPr>
                <w:rFonts w:ascii="Times New Roman" w:hAnsi="Times New Roman" w:cs="Times New Roman"/>
                <w:sz w:val="24"/>
                <w:szCs w:val="24"/>
              </w:rPr>
              <w:t xml:space="preserve"> suy ra khoảng cách </w:t>
            </w:r>
            <w:r w:rsidRPr="009C1C65">
              <w:rPr>
                <w:rFonts w:ascii="Times New Roman" w:hAnsi="Times New Roman" w:cs="Times New Roman"/>
                <w:position w:val="-10"/>
                <w:sz w:val="24"/>
                <w:szCs w:val="24"/>
              </w:rPr>
              <w:object w:dxaOrig="4980" w:dyaOrig="320" w14:anchorId="4C115627">
                <v:shape id="_x0000_i1093" type="#_x0000_t75" style="width:250.5pt;height:16.35pt" o:ole="">
                  <v:imagedata r:id="rId144" o:title=""/>
                </v:shape>
                <o:OLEObject Type="Embed" ProgID="Equation.DSMT4" ShapeID="_x0000_i1093" DrawAspect="Content" ObjectID="_1802636063" r:id="rId145"/>
              </w:object>
            </w:r>
            <w:r w:rsidRPr="009C1C65">
              <w:rPr>
                <w:rFonts w:ascii="Times New Roman" w:hAnsi="Times New Roman" w:cs="Times New Roman"/>
                <w:sz w:val="24"/>
                <w:szCs w:val="24"/>
              </w:rPr>
              <w:t>.</w:t>
            </w:r>
          </w:p>
        </w:tc>
        <w:tc>
          <w:tcPr>
            <w:tcW w:w="723" w:type="dxa"/>
          </w:tcPr>
          <w:p w14:paraId="08184AC4" w14:textId="77777777" w:rsidR="00D74D6B" w:rsidRDefault="00D74D6B" w:rsidP="006769D5">
            <w:pPr>
              <w:rPr>
                <w:rFonts w:ascii="Times New Roman" w:hAnsi="Times New Roman" w:cs="Times New Roman"/>
                <w:b/>
                <w:color w:val="000000"/>
                <w:sz w:val="24"/>
                <w:szCs w:val="24"/>
              </w:rPr>
            </w:pPr>
          </w:p>
          <w:p w14:paraId="799226C0" w14:textId="77777777" w:rsidR="009C1C65" w:rsidRDefault="009C1C65" w:rsidP="006769D5">
            <w:pPr>
              <w:rPr>
                <w:rFonts w:ascii="Times New Roman" w:hAnsi="Times New Roman" w:cs="Times New Roman"/>
                <w:b/>
                <w:color w:val="000000"/>
                <w:sz w:val="24"/>
                <w:szCs w:val="24"/>
              </w:rPr>
            </w:pPr>
          </w:p>
          <w:p w14:paraId="6227556A" w14:textId="77777777" w:rsidR="009C1C65" w:rsidRDefault="009C1C65" w:rsidP="006769D5">
            <w:pPr>
              <w:rPr>
                <w:rFonts w:ascii="Times New Roman" w:hAnsi="Times New Roman" w:cs="Times New Roman"/>
                <w:b/>
                <w:color w:val="000000"/>
                <w:sz w:val="24"/>
                <w:szCs w:val="24"/>
              </w:rPr>
            </w:pPr>
          </w:p>
          <w:p w14:paraId="7D00F9A0" w14:textId="77777777" w:rsidR="00335F5B" w:rsidRDefault="00335F5B" w:rsidP="006769D5">
            <w:pPr>
              <w:rPr>
                <w:rFonts w:ascii="Times New Roman" w:hAnsi="Times New Roman" w:cs="Times New Roman"/>
                <w:b/>
                <w:color w:val="000000"/>
                <w:sz w:val="24"/>
                <w:szCs w:val="24"/>
              </w:rPr>
            </w:pPr>
          </w:p>
          <w:p w14:paraId="1614FFAE" w14:textId="77777777" w:rsidR="00335F5B" w:rsidRDefault="00335F5B" w:rsidP="006769D5">
            <w:pPr>
              <w:rPr>
                <w:rFonts w:ascii="Times New Roman" w:hAnsi="Times New Roman" w:cs="Times New Roman"/>
                <w:b/>
                <w:color w:val="000000"/>
                <w:sz w:val="24"/>
                <w:szCs w:val="24"/>
              </w:rPr>
            </w:pPr>
          </w:p>
          <w:p w14:paraId="5476D30B" w14:textId="77777777" w:rsidR="00335F5B" w:rsidRDefault="00335F5B" w:rsidP="006769D5">
            <w:pPr>
              <w:rPr>
                <w:rFonts w:ascii="Times New Roman" w:hAnsi="Times New Roman" w:cs="Times New Roman"/>
                <w:b/>
                <w:color w:val="000000"/>
                <w:sz w:val="24"/>
                <w:szCs w:val="24"/>
              </w:rPr>
            </w:pPr>
          </w:p>
          <w:p w14:paraId="5A167E20" w14:textId="3EA17E4B" w:rsidR="00E663DE" w:rsidRDefault="00D74D6B"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r w:rsidR="009C1C65" w14:paraId="65F30EBC" w14:textId="77777777" w:rsidTr="00D64B3C">
        <w:trPr>
          <w:trHeight w:val="2494"/>
        </w:trPr>
        <w:tc>
          <w:tcPr>
            <w:tcW w:w="643" w:type="dxa"/>
            <w:vMerge/>
          </w:tcPr>
          <w:p w14:paraId="529D5F47" w14:textId="77777777" w:rsidR="009C1C65" w:rsidRDefault="009C1C65" w:rsidP="006769D5">
            <w:pPr>
              <w:rPr>
                <w:rFonts w:ascii="Times New Roman" w:hAnsi="Times New Roman" w:cs="Times New Roman"/>
                <w:b/>
                <w:color w:val="000000"/>
                <w:sz w:val="24"/>
                <w:szCs w:val="24"/>
              </w:rPr>
            </w:pPr>
          </w:p>
        </w:tc>
        <w:tc>
          <w:tcPr>
            <w:tcW w:w="9699" w:type="dxa"/>
          </w:tcPr>
          <w:p w14:paraId="71550C3D" w14:textId="66C3842F" w:rsidR="00855439" w:rsidRPr="009C1C65" w:rsidRDefault="009C1C65" w:rsidP="009C1C65">
            <w:pPr>
              <w:spacing w:before="40"/>
              <w:jc w:val="both"/>
              <w:rPr>
                <w:rFonts w:ascii="Times New Roman" w:hAnsi="Times New Roman" w:cs="Times New Roman"/>
                <w:sz w:val="24"/>
                <w:szCs w:val="24"/>
              </w:rPr>
            </w:pPr>
            <w:r>
              <w:rPr>
                <w:rFonts w:ascii="Times New Roman" w:hAnsi="Times New Roman" w:cs="Times New Roman"/>
                <w:sz w:val="24"/>
                <w:szCs w:val="24"/>
              </w:rPr>
              <w:t>Vẽ</w:t>
            </w:r>
            <w:r w:rsidRPr="009C1C65">
              <w:rPr>
                <w:rFonts w:ascii="Times New Roman" w:hAnsi="Times New Roman" w:cs="Times New Roman"/>
                <w:sz w:val="24"/>
                <w:szCs w:val="24"/>
              </w:rPr>
              <w:t xml:space="preserve"> </w:t>
            </w:r>
            <w:r w:rsidRPr="009C1C65">
              <w:rPr>
                <w:rFonts w:ascii="Times New Roman" w:hAnsi="Times New Roman" w:cs="Times New Roman"/>
                <w:position w:val="-6"/>
                <w:sz w:val="24"/>
                <w:szCs w:val="24"/>
              </w:rPr>
              <w:object w:dxaOrig="960" w:dyaOrig="279" w14:anchorId="2FE2E933">
                <v:shape id="_x0000_i1094" type="#_x0000_t75" style="width:49pt;height:14.5pt" o:ole="">
                  <v:imagedata r:id="rId146" o:title=""/>
                </v:shape>
                <o:OLEObject Type="Embed" ProgID="Equation.DSMT4" ShapeID="_x0000_i1094" DrawAspect="Content" ObjectID="_1802636064" r:id="rId147"/>
              </w:object>
            </w:r>
            <w:r>
              <w:rPr>
                <w:rFonts w:ascii="Times New Roman" w:hAnsi="Times New Roman" w:cs="Times New Roman"/>
                <w:sz w:val="24"/>
                <w:szCs w:val="24"/>
              </w:rPr>
              <w:t xml:space="preserve"> tại J</w:t>
            </w:r>
            <w:r w:rsidRPr="009C1C65">
              <w:rPr>
                <w:rFonts w:ascii="Times New Roman" w:hAnsi="Times New Roman" w:cs="Times New Roman"/>
                <w:sz w:val="24"/>
                <w:szCs w:val="24"/>
              </w:rPr>
              <w:t xml:space="preserve"> ta suy ra </w:t>
            </w:r>
            <w:r w:rsidRPr="009C1C65">
              <w:rPr>
                <w:rFonts w:ascii="Times New Roman" w:hAnsi="Times New Roman" w:cs="Times New Roman"/>
                <w:position w:val="-24"/>
                <w:sz w:val="24"/>
                <w:szCs w:val="24"/>
              </w:rPr>
              <w:object w:dxaOrig="2580" w:dyaOrig="680" w14:anchorId="2F1914AF">
                <v:shape id="_x0000_i1095" type="#_x0000_t75" style="width:130.1pt;height:34.5pt" o:ole="">
                  <v:imagedata r:id="rId148" o:title=""/>
                </v:shape>
                <o:OLEObject Type="Embed" ProgID="Equation.DSMT4" ShapeID="_x0000_i1095" DrawAspect="Content" ObjectID="_1802636065" r:id="rId149"/>
              </w:object>
            </w:r>
            <w:r w:rsidRPr="009C1C65">
              <w:rPr>
                <w:rFonts w:ascii="Times New Roman" w:hAnsi="Times New Roman" w:cs="Times New Roman"/>
                <w:sz w:val="24"/>
                <w:szCs w:val="24"/>
              </w:rPr>
              <w:t>.</w:t>
            </w:r>
          </w:p>
          <w:p w14:paraId="11A5A514" w14:textId="77777777" w:rsidR="009C1C65" w:rsidRPr="009C1C65" w:rsidRDefault="009C1C65" w:rsidP="009C1C65">
            <w:pPr>
              <w:spacing w:before="40"/>
              <w:ind w:left="992" w:hanging="1066"/>
              <w:jc w:val="both"/>
              <w:rPr>
                <w:rFonts w:ascii="Times New Roman" w:hAnsi="Times New Roman" w:cs="Times New Roman"/>
                <w:sz w:val="24"/>
                <w:szCs w:val="24"/>
              </w:rPr>
            </w:pPr>
            <w:r w:rsidRPr="009C1C65">
              <w:rPr>
                <w:rFonts w:ascii="Times New Roman" w:hAnsi="Times New Roman" w:cs="Times New Roman"/>
                <w:sz w:val="24"/>
                <w:szCs w:val="24"/>
              </w:rPr>
              <w:t xml:space="preserve">Trong tam giác </w:t>
            </w:r>
            <w:r w:rsidRPr="009C1C65">
              <w:rPr>
                <w:rFonts w:ascii="Times New Roman" w:hAnsi="Times New Roman" w:cs="Times New Roman"/>
                <w:position w:val="-4"/>
                <w:sz w:val="24"/>
                <w:szCs w:val="24"/>
              </w:rPr>
              <w:object w:dxaOrig="639" w:dyaOrig="260" w14:anchorId="703B382A">
                <v:shape id="_x0000_i1096" type="#_x0000_t75" style="width:31.45pt;height:13.3pt" o:ole="">
                  <v:imagedata r:id="rId150" o:title=""/>
                </v:shape>
                <o:OLEObject Type="Embed" ProgID="Equation.DSMT4" ShapeID="_x0000_i1096" DrawAspect="Content" ObjectID="_1802636066" r:id="rId151"/>
              </w:object>
            </w:r>
            <w:r w:rsidRPr="009C1C65">
              <w:rPr>
                <w:rFonts w:ascii="Times New Roman" w:hAnsi="Times New Roman" w:cs="Times New Roman"/>
                <w:sz w:val="24"/>
                <w:szCs w:val="24"/>
              </w:rPr>
              <w:t xml:space="preserve"> cân tại </w:t>
            </w:r>
            <w:r w:rsidRPr="009C1C65">
              <w:rPr>
                <w:rFonts w:ascii="Times New Roman" w:hAnsi="Times New Roman" w:cs="Times New Roman"/>
                <w:position w:val="-4"/>
                <w:sz w:val="24"/>
                <w:szCs w:val="24"/>
              </w:rPr>
              <w:object w:dxaOrig="300" w:dyaOrig="260" w14:anchorId="2AE6A51C">
                <v:shape id="_x0000_i1097" type="#_x0000_t75" style="width:14.5pt;height:13.3pt" o:ole="">
                  <v:imagedata r:id="rId152" o:title=""/>
                </v:shape>
                <o:OLEObject Type="Embed" ProgID="Equation.DSMT4" ShapeID="_x0000_i1097" DrawAspect="Content" ObjectID="_1802636067" r:id="rId153"/>
              </w:object>
            </w:r>
            <w:r w:rsidRPr="009C1C65">
              <w:rPr>
                <w:rFonts w:ascii="Times New Roman" w:hAnsi="Times New Roman" w:cs="Times New Roman"/>
                <w:sz w:val="24"/>
                <w:szCs w:val="24"/>
              </w:rPr>
              <w:t xml:space="preserve"> có </w:t>
            </w:r>
            <w:r w:rsidRPr="009C1C65">
              <w:rPr>
                <w:rFonts w:ascii="Times New Roman" w:hAnsi="Times New Roman" w:cs="Times New Roman"/>
                <w:position w:val="-26"/>
                <w:sz w:val="24"/>
                <w:szCs w:val="24"/>
              </w:rPr>
              <w:object w:dxaOrig="2520" w:dyaOrig="720" w14:anchorId="6D58F4C4">
                <v:shape id="_x0000_i1098" type="#_x0000_t75" style="width:126.45pt;height:36.3pt" o:ole="">
                  <v:imagedata r:id="rId154" o:title=""/>
                </v:shape>
                <o:OLEObject Type="Embed" ProgID="Equation.DSMT4" ShapeID="_x0000_i1098" DrawAspect="Content" ObjectID="_1802636068" r:id="rId155"/>
              </w:object>
            </w:r>
            <w:r w:rsidRPr="009C1C65">
              <w:rPr>
                <w:rFonts w:ascii="Times New Roman" w:hAnsi="Times New Roman" w:cs="Times New Roman"/>
                <w:sz w:val="24"/>
                <w:szCs w:val="24"/>
              </w:rPr>
              <w:t>.</w:t>
            </w:r>
          </w:p>
          <w:p w14:paraId="1ABA9C8D" w14:textId="2C653C7C" w:rsidR="009C1C65" w:rsidRPr="009C1C65" w:rsidRDefault="009C1C65" w:rsidP="009C1C65">
            <w:pPr>
              <w:spacing w:before="40"/>
              <w:ind w:left="992" w:hanging="1066"/>
              <w:jc w:val="both"/>
              <w:rPr>
                <w:rFonts w:ascii="Times New Roman" w:hAnsi="Times New Roman" w:cs="Times New Roman"/>
                <w:sz w:val="24"/>
                <w:szCs w:val="24"/>
              </w:rPr>
            </w:pPr>
            <w:r w:rsidRPr="009C1C65">
              <w:rPr>
                <w:rFonts w:ascii="Times New Roman" w:hAnsi="Times New Roman" w:cs="Times New Roman"/>
                <w:sz w:val="24"/>
                <w:szCs w:val="24"/>
              </w:rPr>
              <w:t xml:space="preserve">Trong tam giác </w:t>
            </w:r>
            <w:r w:rsidRPr="009C1C65">
              <w:rPr>
                <w:rFonts w:ascii="Times New Roman" w:hAnsi="Times New Roman" w:cs="Times New Roman"/>
                <w:position w:val="-4"/>
                <w:sz w:val="24"/>
                <w:szCs w:val="24"/>
              </w:rPr>
              <w:object w:dxaOrig="600" w:dyaOrig="260" w14:anchorId="08B2FBFE">
                <v:shape id="_x0000_i1099" type="#_x0000_t75" style="width:29.65pt;height:13.3pt" o:ole="">
                  <v:imagedata r:id="rId156" o:title=""/>
                </v:shape>
                <o:OLEObject Type="Embed" ProgID="Equation.DSMT4" ShapeID="_x0000_i1099" DrawAspect="Content" ObjectID="_1802636069" r:id="rId157"/>
              </w:object>
            </w:r>
            <w:r w:rsidRPr="009C1C65">
              <w:rPr>
                <w:rFonts w:ascii="Times New Roman" w:hAnsi="Times New Roman" w:cs="Times New Roman"/>
                <w:sz w:val="24"/>
                <w:szCs w:val="24"/>
              </w:rPr>
              <w:t xml:space="preserve"> vuông tại </w:t>
            </w:r>
            <w:r w:rsidRPr="009C1C65">
              <w:rPr>
                <w:rFonts w:ascii="Times New Roman" w:hAnsi="Times New Roman" w:cs="Times New Roman"/>
                <w:position w:val="-4"/>
                <w:sz w:val="24"/>
                <w:szCs w:val="24"/>
              </w:rPr>
              <w:object w:dxaOrig="200" w:dyaOrig="260" w14:anchorId="5579EB41">
                <v:shape id="_x0000_i1100" type="#_x0000_t75" style="width:9.7pt;height:13.3pt" o:ole="">
                  <v:imagedata r:id="rId158" o:title=""/>
                </v:shape>
                <o:OLEObject Type="Embed" ProgID="Equation.DSMT4" ShapeID="_x0000_i1100" DrawAspect="Content" ObjectID="_1802636070" r:id="rId159"/>
              </w:object>
            </w:r>
            <w:r w:rsidRPr="009C1C65">
              <w:rPr>
                <w:rFonts w:ascii="Times New Roman" w:hAnsi="Times New Roman" w:cs="Times New Roman"/>
                <w:sz w:val="24"/>
                <w:szCs w:val="24"/>
              </w:rPr>
              <w:t xml:space="preserve"> ta có </w:t>
            </w:r>
            <w:r w:rsidR="0021723F" w:rsidRPr="009C1C65">
              <w:rPr>
                <w:rFonts w:ascii="Times New Roman" w:hAnsi="Times New Roman" w:cs="Times New Roman"/>
                <w:position w:val="-30"/>
                <w:sz w:val="24"/>
                <w:szCs w:val="24"/>
              </w:rPr>
              <w:object w:dxaOrig="2540" w:dyaOrig="680" w14:anchorId="41430E5B">
                <v:shape id="_x0000_i1101" type="#_x0000_t75" style="width:127.65pt;height:34.5pt" o:ole="">
                  <v:imagedata r:id="rId160" o:title=""/>
                </v:shape>
                <o:OLEObject Type="Embed" ProgID="Equation.DSMT4" ShapeID="_x0000_i1101" DrawAspect="Content" ObjectID="_1802636071" r:id="rId161"/>
              </w:object>
            </w:r>
            <w:r w:rsidRPr="009C1C65">
              <w:rPr>
                <w:rFonts w:ascii="Times New Roman" w:hAnsi="Times New Roman" w:cs="Times New Roman"/>
                <w:sz w:val="24"/>
                <w:szCs w:val="24"/>
              </w:rPr>
              <w:t>.</w:t>
            </w:r>
          </w:p>
          <w:p w14:paraId="7A5D135C" w14:textId="04148E1D" w:rsidR="009C1C65" w:rsidRPr="000E0EC5" w:rsidRDefault="009C1C65" w:rsidP="00D74D6B">
            <w:pPr>
              <w:rPr>
                <w:rFonts w:ascii="Times New Roman" w:eastAsia="Palatino Linotype" w:hAnsi="Times New Roman" w:cs="Times New Roman"/>
                <w:noProof/>
                <w:sz w:val="24"/>
                <w:szCs w:val="24"/>
              </w:rPr>
            </w:pPr>
          </w:p>
        </w:tc>
        <w:tc>
          <w:tcPr>
            <w:tcW w:w="723" w:type="dxa"/>
          </w:tcPr>
          <w:p w14:paraId="4106D622" w14:textId="77777777" w:rsidR="009C1C65" w:rsidRDefault="009C1C65" w:rsidP="006769D5">
            <w:pPr>
              <w:rPr>
                <w:rFonts w:ascii="Times New Roman" w:hAnsi="Times New Roman" w:cs="Times New Roman"/>
                <w:b/>
                <w:color w:val="000000"/>
                <w:sz w:val="24"/>
                <w:szCs w:val="24"/>
              </w:rPr>
            </w:pPr>
          </w:p>
          <w:p w14:paraId="61006107" w14:textId="77777777" w:rsidR="009C1C65" w:rsidRDefault="009C1C65" w:rsidP="006769D5">
            <w:pPr>
              <w:rPr>
                <w:rFonts w:ascii="Times New Roman" w:hAnsi="Times New Roman" w:cs="Times New Roman"/>
                <w:b/>
                <w:color w:val="000000"/>
                <w:sz w:val="24"/>
                <w:szCs w:val="24"/>
              </w:rPr>
            </w:pPr>
          </w:p>
          <w:p w14:paraId="2E3005F4" w14:textId="77777777" w:rsidR="009C1C65" w:rsidRDefault="009C1C65" w:rsidP="006769D5">
            <w:pPr>
              <w:rPr>
                <w:rFonts w:ascii="Times New Roman" w:hAnsi="Times New Roman" w:cs="Times New Roman"/>
                <w:b/>
                <w:color w:val="000000"/>
                <w:sz w:val="24"/>
                <w:szCs w:val="24"/>
              </w:rPr>
            </w:pPr>
          </w:p>
          <w:p w14:paraId="03613A96" w14:textId="77777777" w:rsidR="009C1C65" w:rsidRDefault="009C1C65" w:rsidP="006769D5">
            <w:pPr>
              <w:rPr>
                <w:rFonts w:ascii="Times New Roman" w:hAnsi="Times New Roman" w:cs="Times New Roman"/>
                <w:b/>
                <w:color w:val="000000"/>
                <w:sz w:val="24"/>
                <w:szCs w:val="24"/>
              </w:rPr>
            </w:pPr>
          </w:p>
          <w:p w14:paraId="5FBCB831" w14:textId="66FA42B0" w:rsidR="009C1C65" w:rsidRDefault="009C1C65" w:rsidP="006769D5">
            <w:pPr>
              <w:rPr>
                <w:rFonts w:ascii="Times New Roman" w:hAnsi="Times New Roman" w:cs="Times New Roman"/>
                <w:b/>
                <w:color w:val="000000"/>
                <w:sz w:val="24"/>
                <w:szCs w:val="24"/>
              </w:rPr>
            </w:pPr>
            <w:r>
              <w:rPr>
                <w:rFonts w:ascii="Times New Roman" w:hAnsi="Times New Roman" w:cs="Times New Roman"/>
                <w:b/>
                <w:color w:val="000000"/>
                <w:sz w:val="24"/>
                <w:szCs w:val="24"/>
              </w:rPr>
              <w:t>0.25</w:t>
            </w:r>
          </w:p>
        </w:tc>
      </w:tr>
    </w:tbl>
    <w:p w14:paraId="7A6FBFDD" w14:textId="77777777" w:rsidR="00414AE0" w:rsidRDefault="00414AE0" w:rsidP="009F61DB">
      <w:pPr>
        <w:spacing w:after="0" w:line="240" w:lineRule="auto"/>
        <w:rPr>
          <w:rFonts w:ascii="Times New Roman" w:hAnsi="Times New Roman" w:cs="Times New Roman"/>
          <w:b/>
          <w:color w:val="000000"/>
          <w:sz w:val="24"/>
          <w:szCs w:val="24"/>
        </w:rPr>
      </w:pPr>
    </w:p>
    <w:p w14:paraId="3F12AC5D" w14:textId="695E1C4F" w:rsidR="004B363A" w:rsidRDefault="00C672C1" w:rsidP="006769D5">
      <w:pPr>
        <w:spacing w:after="0" w:line="240" w:lineRule="auto"/>
        <w:ind w:left="25"/>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B. ĐÁP ÁN </w:t>
      </w:r>
    </w:p>
    <w:p w14:paraId="7C40953B" w14:textId="77777777" w:rsidR="00A37832" w:rsidRPr="000E0EC5" w:rsidRDefault="00A37832" w:rsidP="00A37832">
      <w:pPr>
        <w:rPr>
          <w:rFonts w:ascii="Times New Roman" w:hAnsi="Times New Roman" w:cs="Times New Roman"/>
          <w:b/>
          <w:bCs/>
          <w:sz w:val="24"/>
          <w:szCs w:val="24"/>
        </w:rPr>
      </w:pPr>
      <w:r w:rsidRPr="000E0EC5">
        <w:rPr>
          <w:rFonts w:ascii="Times New Roman" w:hAnsi="Times New Roman" w:cs="Times New Roman"/>
          <w:b/>
          <w:bCs/>
          <w:sz w:val="24"/>
          <w:szCs w:val="24"/>
        </w:rPr>
        <w:t>PHẦN II: TRẮC NGHIỆM ĐÚNG/SAI</w:t>
      </w:r>
    </w:p>
    <w:p w14:paraId="54A9F437" w14:textId="77777777" w:rsidR="00A37832" w:rsidRPr="000E0EC5" w:rsidRDefault="00A37832" w:rsidP="00A37832">
      <w:pPr>
        <w:rPr>
          <w:rFonts w:ascii="Times New Roman" w:hAnsi="Times New Roman" w:cs="Times New Roman"/>
          <w:sz w:val="24"/>
          <w:szCs w:val="24"/>
        </w:rPr>
      </w:pPr>
      <w:r w:rsidRPr="000E0EC5">
        <w:rPr>
          <w:rFonts w:ascii="Times New Roman" w:hAnsi="Times New Roman" w:cs="Times New Roman"/>
          <w:b/>
          <w:color w:val="800080"/>
          <w:sz w:val="24"/>
          <w:szCs w:val="24"/>
        </w:rPr>
        <w:t xml:space="preserve">Câu 1. </w:t>
      </w:r>
      <w:r w:rsidRPr="000E0EC5">
        <w:rPr>
          <w:rFonts w:ascii="Times New Roman" w:hAnsi="Times New Roman" w:cs="Times New Roman"/>
          <w:bCs/>
          <w:sz w:val="24"/>
          <w:szCs w:val="24"/>
        </w:rPr>
        <w:t>Cho</w:t>
      </w:r>
      <w:r w:rsidRPr="000E0EC5">
        <w:rPr>
          <w:rFonts w:ascii="Times New Roman" w:hAnsi="Times New Roman" w:cs="Times New Roman"/>
          <w:b/>
          <w:color w:val="800080"/>
          <w:sz w:val="24"/>
          <w:szCs w:val="24"/>
        </w:rPr>
        <w:t xml:space="preserve"> </w:t>
      </w:r>
      <w:r w:rsidRPr="000E0EC5">
        <w:rPr>
          <w:rFonts w:ascii="Times New Roman" w:hAnsi="Times New Roman" w:cs="Times New Roman"/>
          <w:position w:val="-16"/>
          <w:sz w:val="24"/>
          <w:szCs w:val="24"/>
        </w:rPr>
        <w:object w:dxaOrig="1640" w:dyaOrig="440" w14:anchorId="78A5F7FB">
          <v:shape id="_x0000_i1102" type="#_x0000_t75" style="width:82.3pt;height:21.8pt" o:ole="">
            <v:imagedata r:id="rId162" o:title=""/>
          </v:shape>
          <o:OLEObject Type="Embed" ProgID="Equation.DSMT4" ShapeID="_x0000_i1102" DrawAspect="Content" ObjectID="_1802636072" r:id="rId163"/>
        </w:object>
      </w:r>
      <w:r w:rsidRPr="000E0EC5">
        <w:rPr>
          <w:rFonts w:ascii="Times New Roman" w:hAnsi="Times New Roman" w:cs="Times New Roman"/>
          <w:sz w:val="24"/>
          <w:szCs w:val="24"/>
        </w:rPr>
        <w:t>, xác định tính ĐÚNG/SAI của các khẳng định sau:</w:t>
      </w:r>
    </w:p>
    <w:p w14:paraId="170ACCE8" w14:textId="77777777" w:rsidR="00A37832" w:rsidRPr="000E0EC5" w:rsidRDefault="00A37832" w:rsidP="007217E9">
      <w:pPr>
        <w:rPr>
          <w:rFonts w:ascii="Times New Roman" w:hAnsi="Times New Roman" w:cs="Times New Roman"/>
          <w:sz w:val="24"/>
          <w:szCs w:val="24"/>
        </w:rPr>
      </w:pPr>
      <w:r w:rsidRPr="000E0EC5">
        <w:rPr>
          <w:rFonts w:ascii="Times New Roman" w:hAnsi="Times New Roman" w:cs="Times New Roman"/>
          <w:sz w:val="24"/>
          <w:szCs w:val="24"/>
        </w:rPr>
        <w:t xml:space="preserve">a) Khi </w:t>
      </w:r>
      <w:r w:rsidRPr="000E0EC5">
        <w:rPr>
          <w:rFonts w:ascii="Times New Roman" w:hAnsi="Times New Roman" w:cs="Times New Roman"/>
          <w:position w:val="-6"/>
          <w:sz w:val="24"/>
          <w:szCs w:val="24"/>
        </w:rPr>
        <w:object w:dxaOrig="780" w:dyaOrig="279" w14:anchorId="12275B63">
          <v:shape id="_x0000_i1103" type="#_x0000_t75" style="width:38.7pt;height:13.9pt" o:ole="">
            <v:imagedata r:id="rId164" o:title=""/>
          </v:shape>
          <o:OLEObject Type="Embed" ProgID="Equation.DSMT4" ShapeID="_x0000_i1103" DrawAspect="Content" ObjectID="_1802636073" r:id="rId165"/>
        </w:object>
      </w:r>
      <w:r w:rsidRPr="000E0EC5">
        <w:rPr>
          <w:rFonts w:ascii="Times New Roman" w:hAnsi="Times New Roman" w:cs="Times New Roman"/>
          <w:sz w:val="24"/>
          <w:szCs w:val="24"/>
        </w:rPr>
        <w:t xml:space="preserve"> thì </w:t>
      </w:r>
      <w:r w:rsidRPr="000E0EC5">
        <w:rPr>
          <w:rFonts w:ascii="Times New Roman" w:hAnsi="Times New Roman" w:cs="Times New Roman"/>
          <w:position w:val="-12"/>
          <w:sz w:val="24"/>
          <w:szCs w:val="24"/>
        </w:rPr>
        <w:object w:dxaOrig="999" w:dyaOrig="380" w14:anchorId="0AE99A8B">
          <v:shape id="_x0000_i1104" type="#_x0000_t75" style="width:50.2pt;height:18.75pt" o:ole="">
            <v:imagedata r:id="rId166" o:title=""/>
          </v:shape>
          <o:OLEObject Type="Embed" ProgID="Equation.DSMT4" ShapeID="_x0000_i1104" DrawAspect="Content" ObjectID="_1802636074" r:id="rId167"/>
        </w:object>
      </w:r>
    </w:p>
    <w:p w14:paraId="14639B7A" w14:textId="005FBA6F" w:rsidR="00A37832" w:rsidRPr="000E0EC5" w:rsidRDefault="00A37832" w:rsidP="007217E9">
      <w:pPr>
        <w:rPr>
          <w:rFonts w:ascii="Times New Roman" w:hAnsi="Times New Roman" w:cs="Times New Roman"/>
          <w:sz w:val="24"/>
          <w:szCs w:val="24"/>
        </w:rPr>
      </w:pPr>
      <w:r w:rsidRPr="000E0EC5">
        <w:rPr>
          <w:rFonts w:ascii="Times New Roman" w:hAnsi="Times New Roman" w:cs="Times New Roman"/>
          <w:color w:val="FF0000"/>
          <w:sz w:val="24"/>
          <w:szCs w:val="24"/>
        </w:rPr>
        <w:t>b)</w:t>
      </w:r>
      <w:r w:rsidRPr="000E0EC5">
        <w:rPr>
          <w:rFonts w:ascii="Times New Roman" w:hAnsi="Times New Roman" w:cs="Times New Roman"/>
          <w:sz w:val="24"/>
          <w:szCs w:val="24"/>
        </w:rPr>
        <w:t xml:space="preserve"> Đặt </w:t>
      </w:r>
      <w:r w:rsidR="005D0E96" w:rsidRPr="005D0E96">
        <w:rPr>
          <w:rFonts w:ascii="Times New Roman" w:hAnsi="Times New Roman" w:cs="Times New Roman"/>
          <w:position w:val="-10"/>
          <w:sz w:val="24"/>
          <w:szCs w:val="24"/>
        </w:rPr>
        <w:object w:dxaOrig="1180" w:dyaOrig="380" w14:anchorId="3EDA751A">
          <v:shape id="_x0000_i1105" type="#_x0000_t75" style="width:59.3pt;height:18.75pt" o:ole="">
            <v:imagedata r:id="rId168" o:title=""/>
          </v:shape>
          <o:OLEObject Type="Embed" ProgID="Equation.DSMT4" ShapeID="_x0000_i1105" DrawAspect="Content" ObjectID="_1802636075" r:id="rId169"/>
        </w:object>
      </w:r>
      <w:r w:rsidRPr="000E0EC5">
        <w:rPr>
          <w:rFonts w:ascii="Times New Roman" w:hAnsi="Times New Roman" w:cs="Times New Roman"/>
          <w:sz w:val="24"/>
          <w:szCs w:val="24"/>
        </w:rPr>
        <w:t xml:space="preserve"> thì phương trình </w:t>
      </w:r>
      <w:r w:rsidRPr="000E0EC5">
        <w:rPr>
          <w:rFonts w:ascii="Times New Roman" w:hAnsi="Times New Roman" w:cs="Times New Roman"/>
          <w:position w:val="-16"/>
          <w:sz w:val="24"/>
          <w:szCs w:val="24"/>
        </w:rPr>
        <w:object w:dxaOrig="940" w:dyaOrig="440" w14:anchorId="5DCB3F89">
          <v:shape id="_x0000_i1106" type="#_x0000_t75" style="width:47.2pt;height:21.8pt" o:ole="">
            <v:imagedata r:id="rId170" o:title=""/>
          </v:shape>
          <o:OLEObject Type="Embed" ProgID="Equation.DSMT4" ShapeID="_x0000_i1106" DrawAspect="Content" ObjectID="_1802636076" r:id="rId171"/>
        </w:object>
      </w:r>
      <w:r w:rsidR="005C34D8" w:rsidRPr="000E0EC5">
        <w:rPr>
          <w:rFonts w:ascii="Times New Roman" w:hAnsi="Times New Roman" w:cs="Times New Roman"/>
          <w:sz w:val="24"/>
          <w:szCs w:val="24"/>
        </w:rPr>
        <w:t xml:space="preserve"> </w:t>
      </w:r>
      <w:r w:rsidRPr="000E0EC5">
        <w:rPr>
          <w:rFonts w:ascii="Times New Roman" w:hAnsi="Times New Roman" w:cs="Times New Roman"/>
          <w:sz w:val="24"/>
          <w:szCs w:val="24"/>
        </w:rPr>
        <w:t xml:space="preserve">trở thành </w:t>
      </w:r>
      <w:r w:rsidRPr="000E0EC5">
        <w:rPr>
          <w:rFonts w:ascii="Times New Roman" w:hAnsi="Times New Roman" w:cs="Times New Roman"/>
          <w:position w:val="-6"/>
          <w:sz w:val="24"/>
          <w:szCs w:val="24"/>
        </w:rPr>
        <w:object w:dxaOrig="1020" w:dyaOrig="340" w14:anchorId="5951437C">
          <v:shape id="_x0000_i1107" type="#_x0000_t75" style="width:50.8pt;height:16.95pt" o:ole="">
            <v:imagedata r:id="rId172" o:title=""/>
          </v:shape>
          <o:OLEObject Type="Embed" ProgID="Equation.DSMT4" ShapeID="_x0000_i1107" DrawAspect="Content" ObjectID="_1802636077" r:id="rId173"/>
        </w:object>
      </w:r>
    </w:p>
    <w:p w14:paraId="4C505DD4" w14:textId="11E95458" w:rsidR="00A37832" w:rsidRPr="000E0EC5" w:rsidRDefault="00A37832" w:rsidP="007217E9">
      <w:pPr>
        <w:rPr>
          <w:rFonts w:ascii="Times New Roman" w:hAnsi="Times New Roman" w:cs="Times New Roman"/>
          <w:sz w:val="24"/>
          <w:szCs w:val="24"/>
        </w:rPr>
      </w:pPr>
      <w:r w:rsidRPr="000E0EC5">
        <w:rPr>
          <w:rFonts w:ascii="Times New Roman" w:hAnsi="Times New Roman" w:cs="Times New Roman"/>
          <w:color w:val="FF0000"/>
          <w:sz w:val="24"/>
          <w:szCs w:val="24"/>
        </w:rPr>
        <w:t>c)</w:t>
      </w:r>
      <w:r w:rsidRPr="000E0EC5">
        <w:rPr>
          <w:rFonts w:ascii="Times New Roman" w:hAnsi="Times New Roman" w:cs="Times New Roman"/>
          <w:sz w:val="24"/>
          <w:szCs w:val="24"/>
        </w:rPr>
        <w:t xml:space="preserve"> </w:t>
      </w:r>
      <w:r w:rsidR="005D0E96">
        <w:rPr>
          <w:rFonts w:ascii="Times New Roman" w:hAnsi="Times New Roman" w:cs="Times New Roman"/>
          <w:sz w:val="24"/>
          <w:szCs w:val="24"/>
        </w:rPr>
        <w:t>S</w:t>
      </w:r>
      <w:r w:rsidRPr="000E0EC5">
        <w:rPr>
          <w:rFonts w:ascii="Times New Roman" w:hAnsi="Times New Roman" w:cs="Times New Roman"/>
          <w:sz w:val="24"/>
          <w:szCs w:val="24"/>
        </w:rPr>
        <w:t xml:space="preserve">ố nghiệm của phương trình </w:t>
      </w:r>
      <w:r w:rsidR="005D0E96" w:rsidRPr="000E0EC5">
        <w:rPr>
          <w:rFonts w:ascii="Times New Roman" w:hAnsi="Times New Roman" w:cs="Times New Roman"/>
          <w:position w:val="-16"/>
          <w:sz w:val="24"/>
          <w:szCs w:val="24"/>
        </w:rPr>
        <w:object w:dxaOrig="940" w:dyaOrig="440" w14:anchorId="3C8E6300">
          <v:shape id="_x0000_i1108" type="#_x0000_t75" style="width:46.6pt;height:21.8pt" o:ole="">
            <v:imagedata r:id="rId174" o:title=""/>
          </v:shape>
          <o:OLEObject Type="Embed" ProgID="Equation.DSMT4" ShapeID="_x0000_i1108" DrawAspect="Content" ObjectID="_1802636078" r:id="rId175"/>
        </w:object>
      </w:r>
      <w:r w:rsidRPr="000E0EC5">
        <w:rPr>
          <w:rFonts w:ascii="Times New Roman" w:hAnsi="Times New Roman" w:cs="Times New Roman"/>
          <w:sz w:val="24"/>
          <w:szCs w:val="24"/>
        </w:rPr>
        <w:t xml:space="preserve"> là </w:t>
      </w:r>
      <w:r w:rsidRPr="000E0EC5">
        <w:rPr>
          <w:rFonts w:ascii="Times New Roman" w:hAnsi="Times New Roman" w:cs="Times New Roman"/>
          <w:position w:val="-4"/>
          <w:sz w:val="24"/>
          <w:szCs w:val="24"/>
        </w:rPr>
        <w:object w:dxaOrig="160" w:dyaOrig="260" w14:anchorId="3D78BF9B">
          <v:shape id="_x0000_i1109" type="#_x0000_t75" style="width:7.85pt;height:12.7pt" o:ole="">
            <v:imagedata r:id="rId176" o:title=""/>
          </v:shape>
          <o:OLEObject Type="Embed" ProgID="Equation.DSMT4" ShapeID="_x0000_i1109" DrawAspect="Content" ObjectID="_1802636079" r:id="rId177"/>
        </w:object>
      </w:r>
      <w:r w:rsidRPr="000E0EC5">
        <w:rPr>
          <w:rFonts w:ascii="Times New Roman" w:hAnsi="Times New Roman" w:cs="Times New Roman"/>
          <w:sz w:val="24"/>
          <w:szCs w:val="24"/>
        </w:rPr>
        <w:t>.</w:t>
      </w:r>
    </w:p>
    <w:p w14:paraId="422C64EF" w14:textId="17CCAD15" w:rsidR="00A37832" w:rsidRPr="000E0EC5" w:rsidRDefault="00A37832" w:rsidP="007217E9">
      <w:pPr>
        <w:rPr>
          <w:rFonts w:ascii="Times New Roman" w:hAnsi="Times New Roman" w:cs="Times New Roman"/>
          <w:sz w:val="24"/>
          <w:szCs w:val="24"/>
        </w:rPr>
      </w:pPr>
      <w:r w:rsidRPr="000E0EC5">
        <w:rPr>
          <w:rFonts w:ascii="Times New Roman" w:hAnsi="Times New Roman" w:cs="Times New Roman"/>
          <w:sz w:val="24"/>
          <w:szCs w:val="24"/>
        </w:rPr>
        <w:t xml:space="preserve">d) Tập nghiệm của bất phương trình </w:t>
      </w:r>
      <w:r w:rsidRPr="000E0EC5">
        <w:rPr>
          <w:rFonts w:ascii="Times New Roman" w:hAnsi="Times New Roman" w:cs="Times New Roman"/>
          <w:position w:val="-24"/>
          <w:sz w:val="24"/>
          <w:szCs w:val="24"/>
        </w:rPr>
        <w:object w:dxaOrig="1400" w:dyaOrig="660" w14:anchorId="5C5B7785">
          <v:shape id="_x0000_i1110" type="#_x0000_t75" style="width:70.2pt;height:33.3pt" o:ole="">
            <v:imagedata r:id="rId178" o:title=""/>
          </v:shape>
          <o:OLEObject Type="Embed" ProgID="Equation.DSMT4" ShapeID="_x0000_i1110" DrawAspect="Content" ObjectID="_1802636080" r:id="rId179"/>
        </w:object>
      </w:r>
      <w:r w:rsidRPr="000E0EC5">
        <w:rPr>
          <w:rFonts w:ascii="Times New Roman" w:hAnsi="Times New Roman" w:cs="Times New Roman"/>
          <w:sz w:val="24"/>
          <w:szCs w:val="24"/>
        </w:rPr>
        <w:t xml:space="preserve"> có dạng </w:t>
      </w:r>
      <w:r w:rsidRPr="000E0EC5">
        <w:rPr>
          <w:rFonts w:ascii="Times New Roman" w:hAnsi="Times New Roman" w:cs="Times New Roman"/>
          <w:position w:val="-16"/>
          <w:sz w:val="24"/>
          <w:szCs w:val="24"/>
        </w:rPr>
        <w:object w:dxaOrig="680" w:dyaOrig="440" w14:anchorId="3C051DD5">
          <v:shape id="_x0000_i1111" type="#_x0000_t75" style="width:33.9pt;height:21.8pt" o:ole="">
            <v:imagedata r:id="rId180" o:title=""/>
          </v:shape>
          <o:OLEObject Type="Embed" ProgID="Equation.DSMT4" ShapeID="_x0000_i1111" DrawAspect="Content" ObjectID="_1802636081" r:id="rId181"/>
        </w:object>
      </w:r>
      <w:r w:rsidRPr="000E0EC5">
        <w:rPr>
          <w:rFonts w:ascii="Times New Roman" w:hAnsi="Times New Roman" w:cs="Times New Roman"/>
          <w:sz w:val="24"/>
          <w:szCs w:val="24"/>
        </w:rPr>
        <w:t xml:space="preserve">.  Giá trị của biểu thức </w:t>
      </w:r>
      <w:r w:rsidR="007217E9" w:rsidRPr="000E0EC5">
        <w:rPr>
          <w:rFonts w:ascii="Times New Roman" w:hAnsi="Times New Roman" w:cs="Times New Roman"/>
          <w:position w:val="-6"/>
          <w:sz w:val="24"/>
          <w:szCs w:val="24"/>
        </w:rPr>
        <w:object w:dxaOrig="1800" w:dyaOrig="279" w14:anchorId="2B56392A">
          <v:shape id="_x0000_i1112" type="#_x0000_t75" style="width:76.25pt;height:13.3pt" o:ole="">
            <v:imagedata r:id="rId182" o:title=""/>
          </v:shape>
          <o:OLEObject Type="Embed" ProgID="Equation.DSMT4" ShapeID="_x0000_i1112" DrawAspect="Content" ObjectID="_1802636082" r:id="rId183"/>
        </w:object>
      </w:r>
    </w:p>
    <w:p w14:paraId="2E80071D" w14:textId="77777777" w:rsidR="005F7851" w:rsidRPr="000E0EC5" w:rsidRDefault="005F7851" w:rsidP="005F7851">
      <w:pPr>
        <w:spacing w:after="0" w:line="240" w:lineRule="auto"/>
        <w:ind w:left="25"/>
        <w:rPr>
          <w:rFonts w:ascii="Times New Roman" w:hAnsi="Times New Roman" w:cs="Times New Roman"/>
          <w:color w:val="000000"/>
          <w:sz w:val="24"/>
          <w:szCs w:val="24"/>
        </w:rPr>
      </w:pPr>
      <w:r w:rsidRPr="000E0EC5">
        <w:rPr>
          <w:rFonts w:ascii="Times New Roman" w:hAnsi="Times New Roman" w:cs="Times New Roman"/>
          <w:b/>
          <w:color w:val="000000"/>
          <w:sz w:val="24"/>
          <w:szCs w:val="24"/>
        </w:rPr>
        <w:t>Lời giải:</w:t>
      </w:r>
    </w:p>
    <w:tbl>
      <w:tblPr>
        <w:tblStyle w:val="TableGrid"/>
        <w:tblW w:w="0" w:type="auto"/>
        <w:tblLook w:val="04A0" w:firstRow="1" w:lastRow="0" w:firstColumn="1" w:lastColumn="0" w:noHBand="0" w:noVBand="1"/>
      </w:tblPr>
      <w:tblGrid>
        <w:gridCol w:w="2619"/>
        <w:gridCol w:w="2620"/>
        <w:gridCol w:w="2620"/>
        <w:gridCol w:w="2620"/>
      </w:tblGrid>
      <w:tr w:rsidR="005F7851" w:rsidRPr="000E0EC5" w14:paraId="18E920F5" w14:textId="77777777" w:rsidTr="005F7851">
        <w:tc>
          <w:tcPr>
            <w:tcW w:w="2619" w:type="dxa"/>
          </w:tcPr>
          <w:p w14:paraId="21EA6A7B" w14:textId="6DAC21C6" w:rsidR="005F7851" w:rsidRPr="000E0EC5" w:rsidRDefault="005F7851" w:rsidP="00A37832">
            <w:pPr>
              <w:rPr>
                <w:rFonts w:ascii="Times New Roman" w:hAnsi="Times New Roman" w:cs="Times New Roman"/>
                <w:sz w:val="24"/>
                <w:szCs w:val="24"/>
              </w:rPr>
            </w:pPr>
            <w:r w:rsidRPr="000E0EC5">
              <w:rPr>
                <w:rFonts w:ascii="Times New Roman" w:hAnsi="Times New Roman" w:cs="Times New Roman"/>
                <w:sz w:val="24"/>
                <w:szCs w:val="24"/>
              </w:rPr>
              <w:t>a-</w:t>
            </w:r>
            <w:r w:rsidRPr="000E0EC5">
              <w:rPr>
                <w:rFonts w:ascii="Times New Roman" w:hAnsi="Times New Roman" w:cs="Times New Roman"/>
                <w:b/>
                <w:bCs/>
                <w:sz w:val="24"/>
                <w:szCs w:val="24"/>
              </w:rPr>
              <w:t>SAI</w:t>
            </w:r>
          </w:p>
        </w:tc>
        <w:tc>
          <w:tcPr>
            <w:tcW w:w="2620" w:type="dxa"/>
          </w:tcPr>
          <w:p w14:paraId="3903B325" w14:textId="049D5C58" w:rsidR="005F7851" w:rsidRPr="000E0EC5" w:rsidRDefault="005F7851" w:rsidP="00A37832">
            <w:pPr>
              <w:rPr>
                <w:rFonts w:ascii="Times New Roman" w:hAnsi="Times New Roman" w:cs="Times New Roman"/>
                <w:sz w:val="24"/>
                <w:szCs w:val="24"/>
              </w:rPr>
            </w:pPr>
            <w:r w:rsidRPr="000E0EC5">
              <w:rPr>
                <w:rFonts w:ascii="Times New Roman" w:hAnsi="Times New Roman" w:cs="Times New Roman"/>
                <w:sz w:val="24"/>
                <w:szCs w:val="24"/>
              </w:rPr>
              <w:t>b-</w:t>
            </w:r>
            <w:r w:rsidRPr="000E0EC5">
              <w:rPr>
                <w:rFonts w:ascii="Times New Roman" w:hAnsi="Times New Roman" w:cs="Times New Roman"/>
                <w:b/>
                <w:bCs/>
                <w:sz w:val="24"/>
                <w:szCs w:val="24"/>
              </w:rPr>
              <w:t>ĐÚNG</w:t>
            </w:r>
          </w:p>
        </w:tc>
        <w:tc>
          <w:tcPr>
            <w:tcW w:w="2620" w:type="dxa"/>
          </w:tcPr>
          <w:p w14:paraId="5DFC70B3" w14:textId="2EA93DDE" w:rsidR="005F7851" w:rsidRPr="000E0EC5" w:rsidRDefault="005F7851" w:rsidP="00A37832">
            <w:pPr>
              <w:rPr>
                <w:rFonts w:ascii="Times New Roman" w:hAnsi="Times New Roman" w:cs="Times New Roman"/>
                <w:sz w:val="24"/>
                <w:szCs w:val="24"/>
              </w:rPr>
            </w:pPr>
            <w:r w:rsidRPr="000E0EC5">
              <w:rPr>
                <w:rFonts w:ascii="Times New Roman" w:hAnsi="Times New Roman" w:cs="Times New Roman"/>
                <w:sz w:val="24"/>
                <w:szCs w:val="24"/>
              </w:rPr>
              <w:t>c-</w:t>
            </w:r>
            <w:r w:rsidRPr="000E0EC5">
              <w:rPr>
                <w:rFonts w:ascii="Times New Roman" w:hAnsi="Times New Roman" w:cs="Times New Roman"/>
                <w:b/>
                <w:bCs/>
                <w:sz w:val="24"/>
                <w:szCs w:val="24"/>
              </w:rPr>
              <w:t>ĐÚNG</w:t>
            </w:r>
          </w:p>
        </w:tc>
        <w:tc>
          <w:tcPr>
            <w:tcW w:w="2620" w:type="dxa"/>
          </w:tcPr>
          <w:p w14:paraId="387C7033" w14:textId="09E41E65" w:rsidR="005F7851" w:rsidRPr="000E0EC5" w:rsidRDefault="005F7851" w:rsidP="00A37832">
            <w:pPr>
              <w:rPr>
                <w:rFonts w:ascii="Times New Roman" w:hAnsi="Times New Roman" w:cs="Times New Roman"/>
                <w:sz w:val="24"/>
                <w:szCs w:val="24"/>
              </w:rPr>
            </w:pPr>
            <w:r w:rsidRPr="000E0EC5">
              <w:rPr>
                <w:rFonts w:ascii="Times New Roman" w:hAnsi="Times New Roman" w:cs="Times New Roman"/>
                <w:sz w:val="24"/>
                <w:szCs w:val="24"/>
              </w:rPr>
              <w:t>d-</w:t>
            </w:r>
            <w:r w:rsidRPr="000E0EC5">
              <w:rPr>
                <w:rFonts w:ascii="Times New Roman" w:hAnsi="Times New Roman" w:cs="Times New Roman"/>
                <w:b/>
                <w:bCs/>
                <w:sz w:val="24"/>
                <w:szCs w:val="24"/>
              </w:rPr>
              <w:t>SAI</w:t>
            </w:r>
          </w:p>
        </w:tc>
      </w:tr>
    </w:tbl>
    <w:p w14:paraId="3C28F346" w14:textId="38E5B6D0" w:rsidR="00A37832" w:rsidRPr="000E0EC5" w:rsidRDefault="005F7851" w:rsidP="00A37832">
      <w:pPr>
        <w:rPr>
          <w:rFonts w:ascii="Times New Roman" w:hAnsi="Times New Roman" w:cs="Times New Roman"/>
          <w:sz w:val="24"/>
          <w:szCs w:val="24"/>
        </w:rPr>
      </w:pPr>
      <w:r w:rsidRPr="000E0EC5">
        <w:rPr>
          <w:rFonts w:ascii="Times New Roman" w:hAnsi="Times New Roman" w:cs="Times New Roman"/>
          <w:sz w:val="24"/>
          <w:szCs w:val="24"/>
        </w:rPr>
        <w:t>d)</w:t>
      </w:r>
      <w:r w:rsidR="005C34D8" w:rsidRPr="000E0EC5">
        <w:rPr>
          <w:rFonts w:ascii="Times New Roman" w:hAnsi="Times New Roman" w:cs="Times New Roman"/>
          <w:sz w:val="24"/>
          <w:szCs w:val="24"/>
        </w:rPr>
        <w:t xml:space="preserve"> </w:t>
      </w:r>
      <w:r w:rsidR="005C34D8" w:rsidRPr="000E0EC5">
        <w:rPr>
          <w:rFonts w:ascii="Times New Roman" w:hAnsi="Times New Roman" w:cs="Times New Roman"/>
          <w:b/>
          <w:bCs/>
          <w:color w:val="FF0000"/>
          <w:sz w:val="24"/>
          <w:szCs w:val="24"/>
        </w:rPr>
        <w:t xml:space="preserve">SAI </w:t>
      </w:r>
      <w:r w:rsidR="005C34D8" w:rsidRPr="000E0EC5">
        <w:rPr>
          <w:rFonts w:ascii="Times New Roman" w:hAnsi="Times New Roman" w:cs="Times New Roman"/>
          <w:sz w:val="24"/>
          <w:szCs w:val="24"/>
        </w:rPr>
        <w:t xml:space="preserve">vì : Ta có  </w:t>
      </w:r>
      <w:r w:rsidR="005C34D8" w:rsidRPr="000E0EC5">
        <w:rPr>
          <w:rFonts w:ascii="Times New Roman" w:hAnsi="Times New Roman" w:cs="Times New Roman"/>
          <w:position w:val="-24"/>
          <w:sz w:val="24"/>
          <w:szCs w:val="24"/>
        </w:rPr>
        <w:object w:dxaOrig="8540" w:dyaOrig="660" w14:anchorId="5FD6EBDF">
          <v:shape id="_x0000_i1113" type="#_x0000_t75" style="width:427.15pt;height:33.3pt" o:ole="">
            <v:imagedata r:id="rId184" o:title=""/>
          </v:shape>
          <o:OLEObject Type="Embed" ProgID="Equation.DSMT4" ShapeID="_x0000_i1113" DrawAspect="Content" ObjectID="_1802636083" r:id="rId185"/>
        </w:object>
      </w:r>
      <w:r w:rsidR="00A37832" w:rsidRPr="000E0EC5">
        <w:rPr>
          <w:rFonts w:ascii="Times New Roman" w:hAnsi="Times New Roman" w:cs="Times New Roman"/>
          <w:b/>
          <w:color w:val="800080"/>
          <w:sz w:val="24"/>
          <w:szCs w:val="24"/>
        </w:rPr>
        <w:t xml:space="preserve">Câu 2. </w:t>
      </w:r>
      <w:r w:rsidR="00A37832" w:rsidRPr="000E0EC5">
        <w:rPr>
          <w:rFonts w:ascii="Times New Roman" w:hAnsi="Times New Roman" w:cs="Times New Roman"/>
          <w:bCs/>
          <w:sz w:val="24"/>
          <w:szCs w:val="24"/>
        </w:rPr>
        <w:t xml:space="preserve">Cho hình chóp </w:t>
      </w:r>
      <w:r w:rsidR="00A37832" w:rsidRPr="000E0EC5">
        <w:rPr>
          <w:rFonts w:ascii="Times New Roman" w:hAnsi="Times New Roman" w:cs="Times New Roman"/>
          <w:position w:val="-6"/>
          <w:sz w:val="24"/>
          <w:szCs w:val="24"/>
        </w:rPr>
        <w:object w:dxaOrig="900" w:dyaOrig="260" w14:anchorId="25DBD05C">
          <v:shape id="_x0000_i1114" type="#_x0000_t75" style="width:44.75pt;height:12.7pt" o:ole="">
            <v:imagedata r:id="rId186" o:title=""/>
          </v:shape>
          <o:OLEObject Type="Embed" ProgID="Equation.DSMT4" ShapeID="_x0000_i1114" DrawAspect="Content" ObjectID="_1802636084" r:id="rId187"/>
        </w:object>
      </w:r>
      <w:r w:rsidR="00A37832" w:rsidRPr="000E0EC5">
        <w:rPr>
          <w:rFonts w:ascii="Times New Roman" w:hAnsi="Times New Roman" w:cs="Times New Roman"/>
          <w:sz w:val="24"/>
          <w:szCs w:val="24"/>
        </w:rPr>
        <w:t xml:space="preserve"> có đáy là hình vuông cạnh </w:t>
      </w:r>
      <w:r w:rsidR="00A37832" w:rsidRPr="000E0EC5">
        <w:rPr>
          <w:rFonts w:ascii="Times New Roman" w:hAnsi="Times New Roman" w:cs="Times New Roman"/>
          <w:position w:val="-16"/>
          <w:sz w:val="24"/>
          <w:szCs w:val="24"/>
        </w:rPr>
        <w:object w:dxaOrig="2940" w:dyaOrig="480" w14:anchorId="7CD51390">
          <v:shape id="_x0000_i1115" type="#_x0000_t75" style="width:147.05pt;height:24.2pt" o:ole="">
            <v:imagedata r:id="rId188" o:title=""/>
          </v:shape>
          <o:OLEObject Type="Embed" ProgID="Equation.DSMT4" ShapeID="_x0000_i1115" DrawAspect="Content" ObjectID="_1802636085" r:id="rId189"/>
        </w:object>
      </w:r>
      <w:r w:rsidR="00A37832" w:rsidRPr="000E0EC5">
        <w:rPr>
          <w:rFonts w:ascii="Times New Roman" w:hAnsi="Times New Roman" w:cs="Times New Roman"/>
          <w:sz w:val="24"/>
          <w:szCs w:val="24"/>
        </w:rPr>
        <w:t xml:space="preserve">. Gọi </w:t>
      </w:r>
      <w:r w:rsidR="00A37832" w:rsidRPr="000E0EC5">
        <w:rPr>
          <w:rFonts w:ascii="Times New Roman" w:hAnsi="Times New Roman" w:cs="Times New Roman"/>
          <w:position w:val="-4"/>
          <w:sz w:val="24"/>
          <w:szCs w:val="24"/>
        </w:rPr>
        <w:object w:dxaOrig="260" w:dyaOrig="240" w14:anchorId="155C79B8">
          <v:shape id="_x0000_i1116" type="#_x0000_t75" style="width:12.7pt;height:12.1pt" o:ole="">
            <v:imagedata r:id="rId190" o:title=""/>
          </v:shape>
          <o:OLEObject Type="Embed" ProgID="Equation.DSMT4" ShapeID="_x0000_i1116" DrawAspect="Content" ObjectID="_1802636086" r:id="rId191"/>
        </w:object>
      </w:r>
      <w:r w:rsidR="00A37832" w:rsidRPr="000E0EC5">
        <w:rPr>
          <w:rFonts w:ascii="Times New Roman" w:hAnsi="Times New Roman" w:cs="Times New Roman"/>
          <w:sz w:val="24"/>
          <w:szCs w:val="24"/>
        </w:rPr>
        <w:t xml:space="preserve"> là điểm trên trên đoạn </w:t>
      </w:r>
      <w:r w:rsidR="00A37832" w:rsidRPr="000E0EC5">
        <w:rPr>
          <w:rFonts w:ascii="Times New Roman" w:hAnsi="Times New Roman" w:cs="Times New Roman"/>
          <w:position w:val="-6"/>
          <w:sz w:val="24"/>
          <w:szCs w:val="24"/>
        </w:rPr>
        <w:object w:dxaOrig="380" w:dyaOrig="260" w14:anchorId="17B64BCE">
          <v:shape id="_x0000_i1117" type="#_x0000_t75" style="width:18.75pt;height:12.7pt" o:ole="">
            <v:imagedata r:id="rId192" o:title=""/>
          </v:shape>
          <o:OLEObject Type="Embed" ProgID="Equation.DSMT4" ShapeID="_x0000_i1117" DrawAspect="Content" ObjectID="_1802636087" r:id="rId193"/>
        </w:object>
      </w:r>
      <w:r w:rsidR="00A37832" w:rsidRPr="000E0EC5">
        <w:rPr>
          <w:rFonts w:ascii="Times New Roman" w:hAnsi="Times New Roman" w:cs="Times New Roman"/>
          <w:sz w:val="24"/>
          <w:szCs w:val="24"/>
        </w:rPr>
        <w:t xml:space="preserve">sao cho </w:t>
      </w:r>
      <w:r w:rsidR="00A37832" w:rsidRPr="000E0EC5">
        <w:rPr>
          <w:rFonts w:ascii="Times New Roman" w:hAnsi="Times New Roman" w:cs="Times New Roman"/>
          <w:position w:val="-6"/>
          <w:sz w:val="24"/>
          <w:szCs w:val="24"/>
        </w:rPr>
        <w:object w:dxaOrig="1120" w:dyaOrig="279" w14:anchorId="4786EE02">
          <v:shape id="_x0000_i1118" type="#_x0000_t75" style="width:56.25pt;height:13.9pt" o:ole="">
            <v:imagedata r:id="rId194" o:title=""/>
          </v:shape>
          <o:OLEObject Type="Embed" ProgID="Equation.DSMT4" ShapeID="_x0000_i1118" DrawAspect="Content" ObjectID="_1802636088" r:id="rId195"/>
        </w:object>
      </w:r>
      <w:r w:rsidR="00A37832" w:rsidRPr="000E0EC5">
        <w:rPr>
          <w:rFonts w:ascii="Times New Roman" w:hAnsi="Times New Roman" w:cs="Times New Roman"/>
          <w:sz w:val="24"/>
          <w:szCs w:val="24"/>
        </w:rPr>
        <w:t>.  Xác định tính ĐÚNG/SAI của các khẳng định sau</w:t>
      </w:r>
      <w:r w:rsidR="00A37832" w:rsidRPr="000E0EC5">
        <w:rPr>
          <w:rFonts w:ascii="Times New Roman" w:hAnsi="Times New Roman" w:cs="Times New Roman"/>
          <w:b/>
          <w:bCs/>
          <w:sz w:val="24"/>
          <w:szCs w:val="24"/>
        </w:rPr>
        <w:t>:</w:t>
      </w:r>
    </w:p>
    <w:p w14:paraId="2F0F22F9" w14:textId="4DB9FDA1" w:rsidR="00A37832" w:rsidRPr="000E0EC5" w:rsidRDefault="002F4377" w:rsidP="00A37832">
      <w:pPr>
        <w:rPr>
          <w:rFonts w:ascii="Times New Roman" w:hAnsi="Times New Roman" w:cs="Times New Roman"/>
          <w:sz w:val="24"/>
          <w:szCs w:val="24"/>
        </w:rPr>
      </w:pPr>
      <w:r w:rsidRPr="000E0EC5">
        <w:rPr>
          <w:rFonts w:ascii="Times New Roman" w:hAnsi="Times New Roman" w:cs="Times New Roman"/>
          <w:noProof/>
          <w:sz w:val="24"/>
          <w:szCs w:val="24"/>
        </w:rPr>
        <mc:AlternateContent>
          <mc:Choice Requires="wps">
            <w:drawing>
              <wp:anchor distT="45720" distB="45720" distL="114300" distR="114300" simplePos="0" relativeHeight="251659264" behindDoc="0" locked="0" layoutInCell="1" allowOverlap="1" wp14:anchorId="599EE390" wp14:editId="68888574">
                <wp:simplePos x="0" y="0"/>
                <wp:positionH relativeFrom="margin">
                  <wp:align>right</wp:align>
                </wp:positionH>
                <wp:positionV relativeFrom="paragraph">
                  <wp:posOffset>12700</wp:posOffset>
                </wp:positionV>
                <wp:extent cx="2719705" cy="1820545"/>
                <wp:effectExtent l="0" t="0" r="23495"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9705" cy="1821116"/>
                        </a:xfrm>
                        <a:prstGeom prst="rect">
                          <a:avLst/>
                        </a:prstGeom>
                        <a:solidFill>
                          <a:srgbClr val="FFFFFF"/>
                        </a:solidFill>
                        <a:ln w="9525">
                          <a:solidFill>
                            <a:srgbClr val="000000"/>
                          </a:solidFill>
                          <a:miter lim="800000"/>
                          <a:headEnd/>
                          <a:tailEnd/>
                        </a:ln>
                      </wps:spPr>
                      <wps:txbx>
                        <w:txbxContent>
                          <w:p w14:paraId="6F9D1F4F" w14:textId="77777777" w:rsidR="002F4377" w:rsidRDefault="002F4377" w:rsidP="002F4377">
                            <w:r>
                              <w:rPr>
                                <w:noProof/>
                              </w:rPr>
                              <w:drawing>
                                <wp:inline distT="0" distB="0" distL="0" distR="0" wp14:anchorId="79C71960" wp14:editId="00CE5704">
                                  <wp:extent cx="2455913" cy="1675119"/>
                                  <wp:effectExtent l="0" t="0" r="190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459043" cy="167725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9EE390" id="_x0000_s1028" type="#_x0000_t202" style="position:absolute;margin-left:162.95pt;margin-top:1pt;width:214.15pt;height:143.35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">
                <v:textbox>
                  <w:txbxContent>
                    <w:p w14:paraId="6F9D1F4F" w14:textId="77777777" w:rsidR="002F4377" w:rsidRDefault="002F4377" w:rsidP="002F4377">
                      <w:r>
                        <w:rPr>
                          <w:noProof/>
                        </w:rPr>
                        <w:drawing>
                          <wp:inline distT="0" distB="0" distL="0" distR="0" wp14:anchorId="79C71960" wp14:editId="00CE5704">
                            <wp:extent cx="2455913" cy="1675119"/>
                            <wp:effectExtent l="0" t="0" r="190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459043" cy="1677254"/>
                                    </a:xfrm>
                                    <a:prstGeom prst="rect">
                                      <a:avLst/>
                                    </a:prstGeom>
                                  </pic:spPr>
                                </pic:pic>
                              </a:graphicData>
                            </a:graphic>
                          </wp:inline>
                        </w:drawing>
                      </w:r>
                    </w:p>
                  </w:txbxContent>
                </v:textbox>
                <w10:wrap type="square" anchorx="margin"/>
              </v:shape>
            </w:pict>
          </mc:Fallback>
        </mc:AlternateContent>
      </w:r>
      <w:r w:rsidR="00A37832" w:rsidRPr="000E0EC5">
        <w:rPr>
          <w:rFonts w:ascii="Times New Roman" w:hAnsi="Times New Roman" w:cs="Times New Roman"/>
          <w:color w:val="FF0000"/>
          <w:sz w:val="24"/>
          <w:szCs w:val="24"/>
        </w:rPr>
        <w:t>a)</w:t>
      </w:r>
      <w:r w:rsidR="00A37832" w:rsidRPr="000E0EC5">
        <w:rPr>
          <w:rFonts w:ascii="Times New Roman" w:hAnsi="Times New Roman" w:cs="Times New Roman"/>
          <w:b/>
          <w:bCs/>
          <w:sz w:val="24"/>
          <w:szCs w:val="24"/>
        </w:rPr>
        <w:t xml:space="preserve"> </w:t>
      </w:r>
      <w:r w:rsidR="00A37832" w:rsidRPr="000E0EC5">
        <w:rPr>
          <w:rFonts w:ascii="Times New Roman" w:hAnsi="Times New Roman" w:cs="Times New Roman"/>
          <w:position w:val="-16"/>
          <w:sz w:val="24"/>
          <w:szCs w:val="24"/>
        </w:rPr>
        <w:object w:dxaOrig="1300" w:dyaOrig="440" w14:anchorId="1E65AA34">
          <v:shape id="_x0000_i1119" type="#_x0000_t75" style="width:64.75pt;height:21.8pt" o:ole="">
            <v:imagedata r:id="rId198" o:title=""/>
          </v:shape>
          <o:OLEObject Type="Embed" ProgID="Equation.DSMT4" ShapeID="_x0000_i1119" DrawAspect="Content" ObjectID="_1802636089" r:id="rId199"/>
        </w:object>
      </w:r>
    </w:p>
    <w:p w14:paraId="72BD6619" w14:textId="19CA5A80" w:rsidR="00A37832" w:rsidRPr="000E0EC5" w:rsidRDefault="00A37832" w:rsidP="00A37832">
      <w:pPr>
        <w:rPr>
          <w:rFonts w:ascii="Times New Roman" w:hAnsi="Times New Roman" w:cs="Times New Roman"/>
          <w:sz w:val="24"/>
          <w:szCs w:val="24"/>
        </w:rPr>
      </w:pPr>
      <w:r w:rsidRPr="000E0EC5">
        <w:rPr>
          <w:rFonts w:ascii="Times New Roman" w:hAnsi="Times New Roman" w:cs="Times New Roman"/>
          <w:color w:val="FF0000"/>
          <w:sz w:val="24"/>
          <w:szCs w:val="24"/>
        </w:rPr>
        <w:t>b)</w:t>
      </w:r>
      <w:r w:rsidRPr="000E0EC5">
        <w:rPr>
          <w:rFonts w:ascii="Times New Roman" w:hAnsi="Times New Roman" w:cs="Times New Roman"/>
          <w:sz w:val="24"/>
          <w:szCs w:val="24"/>
        </w:rPr>
        <w:t xml:space="preserve"> </w:t>
      </w:r>
      <w:r w:rsidR="005D0E96" w:rsidRPr="000E0EC5">
        <w:rPr>
          <w:rFonts w:ascii="Times New Roman" w:hAnsi="Times New Roman" w:cs="Times New Roman"/>
          <w:position w:val="-16"/>
          <w:sz w:val="24"/>
          <w:szCs w:val="24"/>
        </w:rPr>
        <w:object w:dxaOrig="1800" w:dyaOrig="440" w14:anchorId="3D3F60D0">
          <v:shape id="_x0000_i1120" type="#_x0000_t75" style="width:90.15pt;height:21.8pt" o:ole="">
            <v:imagedata r:id="rId200" o:title=""/>
          </v:shape>
          <o:OLEObject Type="Embed" ProgID="Equation.DSMT4" ShapeID="_x0000_i1120" DrawAspect="Content" ObjectID="_1802636090" r:id="rId201"/>
        </w:object>
      </w:r>
      <w:r w:rsidR="002F4377" w:rsidRPr="000E0EC5">
        <w:rPr>
          <w:rFonts w:ascii="Times New Roman" w:hAnsi="Times New Roman" w:cs="Times New Roman"/>
          <w:sz w:val="24"/>
          <w:szCs w:val="24"/>
        </w:rPr>
        <w:t xml:space="preserve">                                                                             </w:t>
      </w:r>
    </w:p>
    <w:p w14:paraId="6702BD66" w14:textId="73CE55AF" w:rsidR="00A37832" w:rsidRPr="000E0EC5" w:rsidRDefault="00A37832" w:rsidP="00A37832">
      <w:pPr>
        <w:rPr>
          <w:rFonts w:ascii="Times New Roman" w:hAnsi="Times New Roman" w:cs="Times New Roman"/>
          <w:sz w:val="24"/>
          <w:szCs w:val="24"/>
        </w:rPr>
      </w:pPr>
      <w:r w:rsidRPr="000E0EC5">
        <w:rPr>
          <w:rFonts w:ascii="Times New Roman" w:hAnsi="Times New Roman" w:cs="Times New Roman"/>
          <w:sz w:val="24"/>
          <w:szCs w:val="24"/>
        </w:rPr>
        <w:t xml:space="preserve">c) </w:t>
      </w:r>
      <w:r w:rsidRPr="000E0EC5">
        <w:rPr>
          <w:rFonts w:ascii="Times New Roman" w:hAnsi="Times New Roman" w:cs="Times New Roman"/>
          <w:position w:val="-16"/>
          <w:sz w:val="24"/>
          <w:szCs w:val="24"/>
        </w:rPr>
        <w:object w:dxaOrig="1640" w:dyaOrig="480" w14:anchorId="4371CFD3">
          <v:shape id="_x0000_i1121" type="#_x0000_t75" style="width:82.3pt;height:24.2pt" o:ole="">
            <v:imagedata r:id="rId202" o:title=""/>
          </v:shape>
          <o:OLEObject Type="Embed" ProgID="Equation.DSMT4" ShapeID="_x0000_i1121" DrawAspect="Content" ObjectID="_1802636091" r:id="rId203"/>
        </w:object>
      </w:r>
    </w:p>
    <w:p w14:paraId="6F28D6AE" w14:textId="7EF0DE20" w:rsidR="00A37832" w:rsidRPr="000E0EC5" w:rsidRDefault="00A37832" w:rsidP="00A37832">
      <w:pPr>
        <w:rPr>
          <w:rFonts w:ascii="Times New Roman" w:hAnsi="Times New Roman" w:cs="Times New Roman"/>
          <w:sz w:val="24"/>
          <w:szCs w:val="24"/>
        </w:rPr>
      </w:pPr>
      <w:r w:rsidRPr="000E0EC5">
        <w:rPr>
          <w:rFonts w:ascii="Times New Roman" w:hAnsi="Times New Roman" w:cs="Times New Roman"/>
          <w:color w:val="FF0000"/>
          <w:sz w:val="24"/>
          <w:szCs w:val="24"/>
        </w:rPr>
        <w:t>d)</w:t>
      </w:r>
      <w:r w:rsidR="00C83D3B" w:rsidRPr="00C83D3B">
        <w:rPr>
          <w:rFonts w:ascii="Times New Roman" w:hAnsi="Times New Roman" w:cs="Times New Roman"/>
          <w:position w:val="-4"/>
          <w:sz w:val="24"/>
          <w:szCs w:val="24"/>
        </w:rPr>
        <w:object w:dxaOrig="1020" w:dyaOrig="260" w14:anchorId="003E9757">
          <v:shape id="_x0000_i1122" type="#_x0000_t75" style="width:51.45pt;height:12.7pt" o:ole="">
            <v:imagedata r:id="rId204" o:title=""/>
          </v:shape>
          <o:OLEObject Type="Embed" ProgID="Equation.DSMT4" ShapeID="_x0000_i1122" DrawAspect="Content" ObjectID="_1802636092" r:id="rId205"/>
        </w:object>
      </w:r>
    </w:p>
    <w:p w14:paraId="5C04C8E5" w14:textId="77777777" w:rsidR="008F44DA" w:rsidRPr="000E0EC5" w:rsidRDefault="008F44DA" w:rsidP="008F44DA">
      <w:pPr>
        <w:spacing w:after="0" w:line="240" w:lineRule="auto"/>
        <w:ind w:left="25"/>
        <w:rPr>
          <w:rFonts w:ascii="Times New Roman" w:hAnsi="Times New Roman" w:cs="Times New Roman"/>
          <w:color w:val="000000"/>
          <w:sz w:val="24"/>
          <w:szCs w:val="24"/>
        </w:rPr>
      </w:pPr>
      <w:r w:rsidRPr="000E0EC5">
        <w:rPr>
          <w:rFonts w:ascii="Times New Roman" w:hAnsi="Times New Roman" w:cs="Times New Roman"/>
          <w:b/>
          <w:color w:val="000000"/>
          <w:sz w:val="24"/>
          <w:szCs w:val="24"/>
        </w:rPr>
        <w:t>Lời giải:</w:t>
      </w:r>
    </w:p>
    <w:tbl>
      <w:tblPr>
        <w:tblStyle w:val="TableGrid"/>
        <w:tblW w:w="0" w:type="auto"/>
        <w:tblLook w:val="04A0" w:firstRow="1" w:lastRow="0" w:firstColumn="1" w:lastColumn="0" w:noHBand="0" w:noVBand="1"/>
      </w:tblPr>
      <w:tblGrid>
        <w:gridCol w:w="2619"/>
        <w:gridCol w:w="2620"/>
        <w:gridCol w:w="2620"/>
        <w:gridCol w:w="2620"/>
      </w:tblGrid>
      <w:tr w:rsidR="008F44DA" w:rsidRPr="000E0EC5" w14:paraId="150890A7" w14:textId="77777777" w:rsidTr="006A59E7">
        <w:tc>
          <w:tcPr>
            <w:tcW w:w="2619" w:type="dxa"/>
          </w:tcPr>
          <w:p w14:paraId="3E9BEE88" w14:textId="3B1AE3EE" w:rsidR="008F44DA" w:rsidRPr="000E0EC5" w:rsidRDefault="008F44DA" w:rsidP="006A59E7">
            <w:pPr>
              <w:rPr>
                <w:rFonts w:ascii="Times New Roman" w:hAnsi="Times New Roman" w:cs="Times New Roman"/>
                <w:sz w:val="24"/>
                <w:szCs w:val="24"/>
              </w:rPr>
            </w:pPr>
            <w:r w:rsidRPr="000E0EC5">
              <w:rPr>
                <w:rFonts w:ascii="Times New Roman" w:hAnsi="Times New Roman" w:cs="Times New Roman"/>
                <w:sz w:val="24"/>
                <w:szCs w:val="24"/>
              </w:rPr>
              <w:t>a-</w:t>
            </w:r>
            <w:r w:rsidRPr="000E0EC5">
              <w:rPr>
                <w:rFonts w:ascii="Times New Roman" w:hAnsi="Times New Roman" w:cs="Times New Roman"/>
                <w:b/>
                <w:bCs/>
                <w:sz w:val="24"/>
                <w:szCs w:val="24"/>
              </w:rPr>
              <w:t>ĐÚNG</w:t>
            </w:r>
          </w:p>
        </w:tc>
        <w:tc>
          <w:tcPr>
            <w:tcW w:w="2620" w:type="dxa"/>
          </w:tcPr>
          <w:p w14:paraId="7F1A9C1D" w14:textId="77777777" w:rsidR="008F44DA" w:rsidRPr="000E0EC5" w:rsidRDefault="008F44DA" w:rsidP="006A59E7">
            <w:pPr>
              <w:rPr>
                <w:rFonts w:ascii="Times New Roman" w:hAnsi="Times New Roman" w:cs="Times New Roman"/>
                <w:sz w:val="24"/>
                <w:szCs w:val="24"/>
              </w:rPr>
            </w:pPr>
            <w:r w:rsidRPr="000E0EC5">
              <w:rPr>
                <w:rFonts w:ascii="Times New Roman" w:hAnsi="Times New Roman" w:cs="Times New Roman"/>
                <w:sz w:val="24"/>
                <w:szCs w:val="24"/>
              </w:rPr>
              <w:t>b-</w:t>
            </w:r>
            <w:r w:rsidRPr="000E0EC5">
              <w:rPr>
                <w:rFonts w:ascii="Times New Roman" w:hAnsi="Times New Roman" w:cs="Times New Roman"/>
                <w:b/>
                <w:bCs/>
                <w:sz w:val="24"/>
                <w:szCs w:val="24"/>
              </w:rPr>
              <w:t>ĐÚNG</w:t>
            </w:r>
          </w:p>
        </w:tc>
        <w:tc>
          <w:tcPr>
            <w:tcW w:w="2620" w:type="dxa"/>
          </w:tcPr>
          <w:p w14:paraId="3AE3F407" w14:textId="7B7E7572" w:rsidR="008F44DA" w:rsidRPr="000E0EC5" w:rsidRDefault="008F44DA" w:rsidP="006A59E7">
            <w:pPr>
              <w:rPr>
                <w:rFonts w:ascii="Times New Roman" w:hAnsi="Times New Roman" w:cs="Times New Roman"/>
                <w:sz w:val="24"/>
                <w:szCs w:val="24"/>
              </w:rPr>
            </w:pPr>
            <w:r w:rsidRPr="000E0EC5">
              <w:rPr>
                <w:rFonts w:ascii="Times New Roman" w:hAnsi="Times New Roman" w:cs="Times New Roman"/>
                <w:sz w:val="24"/>
                <w:szCs w:val="24"/>
              </w:rPr>
              <w:t>c-</w:t>
            </w:r>
            <w:r w:rsidRPr="000E0EC5">
              <w:rPr>
                <w:rFonts w:ascii="Times New Roman" w:hAnsi="Times New Roman" w:cs="Times New Roman"/>
                <w:b/>
                <w:bCs/>
                <w:sz w:val="24"/>
                <w:szCs w:val="24"/>
              </w:rPr>
              <w:t>SAI</w:t>
            </w:r>
          </w:p>
        </w:tc>
        <w:tc>
          <w:tcPr>
            <w:tcW w:w="2620" w:type="dxa"/>
          </w:tcPr>
          <w:p w14:paraId="5615952C" w14:textId="5CEB492B" w:rsidR="008F44DA" w:rsidRPr="000E0EC5" w:rsidRDefault="008F44DA" w:rsidP="006A59E7">
            <w:pPr>
              <w:rPr>
                <w:rFonts w:ascii="Times New Roman" w:hAnsi="Times New Roman" w:cs="Times New Roman"/>
                <w:sz w:val="24"/>
                <w:szCs w:val="24"/>
              </w:rPr>
            </w:pPr>
            <w:r w:rsidRPr="000E0EC5">
              <w:rPr>
                <w:rFonts w:ascii="Times New Roman" w:hAnsi="Times New Roman" w:cs="Times New Roman"/>
                <w:sz w:val="24"/>
                <w:szCs w:val="24"/>
              </w:rPr>
              <w:t>d-</w:t>
            </w:r>
            <w:r w:rsidRPr="000E0EC5">
              <w:rPr>
                <w:rFonts w:ascii="Times New Roman" w:hAnsi="Times New Roman" w:cs="Times New Roman"/>
                <w:b/>
                <w:bCs/>
                <w:sz w:val="24"/>
                <w:szCs w:val="24"/>
              </w:rPr>
              <w:t>ĐÚNG</w:t>
            </w:r>
          </w:p>
        </w:tc>
      </w:tr>
    </w:tbl>
    <w:p w14:paraId="04A21E14" w14:textId="471AF105" w:rsidR="008F44DA" w:rsidRPr="000E0EC5" w:rsidRDefault="008F44DA" w:rsidP="008F44DA">
      <w:pPr>
        <w:rPr>
          <w:rFonts w:ascii="Times New Roman" w:hAnsi="Times New Roman" w:cs="Times New Roman"/>
          <w:sz w:val="24"/>
          <w:szCs w:val="24"/>
        </w:rPr>
      </w:pPr>
    </w:p>
    <w:p w14:paraId="10999CD5" w14:textId="0066D08F" w:rsidR="008F44DA" w:rsidRPr="000E0EC5" w:rsidRDefault="008F44DA" w:rsidP="005C34D8">
      <w:pPr>
        <w:rPr>
          <w:rFonts w:ascii="Times New Roman" w:hAnsi="Times New Roman" w:cs="Times New Roman"/>
          <w:sz w:val="24"/>
          <w:szCs w:val="24"/>
        </w:rPr>
      </w:pPr>
      <w:r w:rsidRPr="000E0EC5">
        <w:rPr>
          <w:rFonts w:ascii="Times New Roman" w:hAnsi="Times New Roman" w:cs="Times New Roman"/>
          <w:sz w:val="24"/>
          <w:szCs w:val="24"/>
        </w:rPr>
        <w:t xml:space="preserve">c) </w:t>
      </w:r>
      <w:r w:rsidRPr="000E0EC5">
        <w:rPr>
          <w:rFonts w:ascii="Times New Roman" w:hAnsi="Times New Roman" w:cs="Times New Roman"/>
          <w:b/>
          <w:bCs/>
          <w:color w:val="FF0000"/>
          <w:sz w:val="24"/>
          <w:szCs w:val="24"/>
        </w:rPr>
        <w:t>SAI</w:t>
      </w:r>
      <w:r w:rsidRPr="000E0EC5">
        <w:rPr>
          <w:rFonts w:ascii="Times New Roman" w:hAnsi="Times New Roman" w:cs="Times New Roman"/>
          <w:sz w:val="24"/>
          <w:szCs w:val="24"/>
        </w:rPr>
        <w:t xml:space="preserve"> vì </w:t>
      </w:r>
      <w:r w:rsidRPr="000E0EC5">
        <w:rPr>
          <w:rFonts w:ascii="Times New Roman" w:hAnsi="Times New Roman" w:cs="Times New Roman"/>
          <w:position w:val="-6"/>
          <w:sz w:val="24"/>
          <w:szCs w:val="24"/>
        </w:rPr>
        <w:object w:dxaOrig="420" w:dyaOrig="260" w14:anchorId="28EB9028">
          <v:shape id="_x0000_i1123" type="#_x0000_t75" style="width:21.2pt;height:12.7pt" o:ole="">
            <v:imagedata r:id="rId206" o:title=""/>
          </v:shape>
          <o:OLEObject Type="Embed" ProgID="Equation.DSMT4" ShapeID="_x0000_i1123" DrawAspect="Content" ObjectID="_1802636093" r:id="rId207"/>
        </w:object>
      </w:r>
      <w:r w:rsidRPr="000E0EC5">
        <w:rPr>
          <w:rFonts w:ascii="Times New Roman" w:hAnsi="Times New Roman" w:cs="Times New Roman"/>
          <w:sz w:val="24"/>
          <w:szCs w:val="24"/>
        </w:rPr>
        <w:t xml:space="preserve">không song song với </w:t>
      </w:r>
      <w:r w:rsidRPr="000E0EC5">
        <w:rPr>
          <w:rFonts w:ascii="Times New Roman" w:hAnsi="Times New Roman" w:cs="Times New Roman"/>
          <w:position w:val="-16"/>
          <w:sz w:val="24"/>
          <w:szCs w:val="24"/>
        </w:rPr>
        <w:object w:dxaOrig="3400" w:dyaOrig="480" w14:anchorId="5B01C756">
          <v:shape id="_x0000_i1124" type="#_x0000_t75" style="width:170pt;height:24.2pt" o:ole="">
            <v:imagedata r:id="rId208" o:title=""/>
          </v:shape>
          <o:OLEObject Type="Embed" ProgID="Equation.DSMT4" ShapeID="_x0000_i1124" DrawAspect="Content" ObjectID="_1802636094" r:id="rId209"/>
        </w:object>
      </w:r>
      <w:r w:rsidRPr="000E0EC5">
        <w:rPr>
          <w:rFonts w:ascii="Times New Roman" w:hAnsi="Times New Roman" w:cs="Times New Roman"/>
          <w:sz w:val="24"/>
          <w:szCs w:val="24"/>
        </w:rPr>
        <w:tab/>
      </w:r>
      <w:r w:rsidRPr="000E0EC5">
        <w:rPr>
          <w:rFonts w:ascii="Times New Roman" w:hAnsi="Times New Roman" w:cs="Times New Roman"/>
          <w:position w:val="-4"/>
          <w:sz w:val="24"/>
          <w:szCs w:val="24"/>
        </w:rPr>
        <w:object w:dxaOrig="200" w:dyaOrig="300" w14:anchorId="4BD9315C">
          <v:shape id="_x0000_i1125" type="#_x0000_t75" style="width:10.3pt;height:15.15pt" o:ole="">
            <v:imagedata r:id="rId210" o:title=""/>
          </v:shape>
          <o:OLEObject Type="Embed" ProgID="Equation.DSMT4" ShapeID="_x0000_i1125" DrawAspect="Content" ObjectID="_1802636095" r:id="rId211"/>
        </w:object>
      </w:r>
    </w:p>
    <w:p w14:paraId="07D1D53E" w14:textId="3CDCA6FB" w:rsidR="001F0937" w:rsidRPr="000E0EC5" w:rsidRDefault="008F44DA" w:rsidP="001F0937">
      <w:pPr>
        <w:rPr>
          <w:rFonts w:ascii="Times New Roman" w:hAnsi="Times New Roman" w:cs="Times New Roman"/>
          <w:sz w:val="24"/>
          <w:szCs w:val="24"/>
        </w:rPr>
      </w:pPr>
      <w:r w:rsidRPr="000E0EC5">
        <w:rPr>
          <w:rFonts w:ascii="Times New Roman" w:hAnsi="Times New Roman" w:cs="Times New Roman"/>
          <w:color w:val="FF0000"/>
          <w:sz w:val="24"/>
          <w:szCs w:val="24"/>
        </w:rPr>
        <w:t>d)</w:t>
      </w:r>
      <w:r w:rsidR="001F0937" w:rsidRPr="000E0EC5">
        <w:rPr>
          <w:rFonts w:ascii="Times New Roman" w:hAnsi="Times New Roman" w:cs="Times New Roman"/>
          <w:sz w:val="24"/>
          <w:szCs w:val="24"/>
        </w:rPr>
        <w:t xml:space="preserve"> </w:t>
      </w:r>
      <w:r w:rsidR="001F0937" w:rsidRPr="000E0EC5">
        <w:rPr>
          <w:rFonts w:ascii="Times New Roman" w:hAnsi="Times New Roman" w:cs="Times New Roman"/>
          <w:b/>
          <w:bCs/>
          <w:color w:val="FF0000"/>
          <w:sz w:val="24"/>
          <w:szCs w:val="24"/>
        </w:rPr>
        <w:t>ĐÚNG</w:t>
      </w:r>
      <w:r w:rsidR="001F0937" w:rsidRPr="000E0EC5">
        <w:rPr>
          <w:rFonts w:ascii="Times New Roman" w:hAnsi="Times New Roman" w:cs="Times New Roman"/>
          <w:sz w:val="24"/>
          <w:szCs w:val="24"/>
        </w:rPr>
        <w:t xml:space="preserve"> vì Ta có </w:t>
      </w:r>
      <w:r w:rsidR="001F0937" w:rsidRPr="000E0EC5">
        <w:rPr>
          <w:rFonts w:ascii="Times New Roman" w:hAnsi="Times New Roman" w:cs="Times New Roman"/>
          <w:position w:val="-16"/>
          <w:sz w:val="24"/>
          <w:szCs w:val="24"/>
        </w:rPr>
        <w:object w:dxaOrig="3519" w:dyaOrig="440" w14:anchorId="562C29A2">
          <v:shape id="_x0000_i1126" type="#_x0000_t75" style="width:176.05pt;height:21.8pt" o:ole="">
            <v:imagedata r:id="rId212" o:title=""/>
          </v:shape>
          <o:OLEObject Type="Embed" ProgID="Equation.DSMT4" ShapeID="_x0000_i1126" DrawAspect="Content" ObjectID="_1802636096" r:id="rId213"/>
        </w:object>
      </w:r>
      <w:r w:rsidR="001F0937" w:rsidRPr="000E0EC5">
        <w:rPr>
          <w:rFonts w:ascii="Times New Roman" w:hAnsi="Times New Roman" w:cs="Times New Roman"/>
          <w:sz w:val="24"/>
          <w:szCs w:val="24"/>
        </w:rPr>
        <w:t xml:space="preserve">. Mà </w:t>
      </w:r>
      <w:r w:rsidR="001F0937" w:rsidRPr="000E0EC5">
        <w:rPr>
          <w:rFonts w:ascii="Times New Roman" w:hAnsi="Times New Roman" w:cs="Times New Roman"/>
          <w:position w:val="-16"/>
          <w:sz w:val="24"/>
          <w:szCs w:val="24"/>
        </w:rPr>
        <w:object w:dxaOrig="2600" w:dyaOrig="440" w14:anchorId="20050214">
          <v:shape id="_x0000_i1127" type="#_x0000_t75" style="width:130.1pt;height:21.8pt" o:ole="">
            <v:imagedata r:id="rId214" o:title=""/>
          </v:shape>
          <o:OLEObject Type="Embed" ProgID="Equation.DSMT4" ShapeID="_x0000_i1127" DrawAspect="Content" ObjectID="_1802636097" r:id="rId215"/>
        </w:object>
      </w:r>
    </w:p>
    <w:p w14:paraId="794B5A01" w14:textId="77777777" w:rsidR="00597DEA" w:rsidRPr="000E0EC5" w:rsidRDefault="00597DEA" w:rsidP="00597DEA">
      <w:pPr>
        <w:rPr>
          <w:rFonts w:ascii="Times New Roman" w:hAnsi="Times New Roman" w:cs="Times New Roman"/>
          <w:b/>
          <w:bCs/>
          <w:sz w:val="24"/>
          <w:szCs w:val="24"/>
        </w:rPr>
      </w:pPr>
      <w:r w:rsidRPr="000E0EC5">
        <w:rPr>
          <w:rFonts w:ascii="Times New Roman" w:hAnsi="Times New Roman" w:cs="Times New Roman"/>
          <w:b/>
          <w:bCs/>
          <w:sz w:val="24"/>
          <w:szCs w:val="24"/>
        </w:rPr>
        <w:t>PHẦN III: TRẢ LỜI NGẮN</w:t>
      </w:r>
    </w:p>
    <w:p w14:paraId="5AC8E24E" w14:textId="0206DAE6" w:rsidR="00597DEA" w:rsidRPr="000E0EC5" w:rsidRDefault="00597DEA" w:rsidP="00597DEA">
      <w:pPr>
        <w:rPr>
          <w:rFonts w:ascii="Times New Roman" w:hAnsi="Times New Roman" w:cs="Times New Roman"/>
          <w:bCs/>
          <w:sz w:val="24"/>
          <w:szCs w:val="24"/>
        </w:rPr>
      </w:pPr>
      <w:r w:rsidRPr="000E0EC5">
        <w:rPr>
          <w:rFonts w:ascii="Times New Roman" w:hAnsi="Times New Roman" w:cs="Times New Roman"/>
          <w:b/>
          <w:color w:val="800080"/>
          <w:sz w:val="24"/>
          <w:szCs w:val="24"/>
        </w:rPr>
        <w:t xml:space="preserve">Câu 1. </w:t>
      </w:r>
      <w:r w:rsidR="0068325C" w:rsidRPr="000E0EC5">
        <w:rPr>
          <w:rFonts w:ascii="Times New Roman" w:hAnsi="Times New Roman" w:cs="Times New Roman"/>
          <w:bCs/>
          <w:sz w:val="24"/>
          <w:szCs w:val="24"/>
        </w:rPr>
        <w:t>Giá tr</w:t>
      </w:r>
      <w:r w:rsidR="005D0E96">
        <w:rPr>
          <w:rFonts w:ascii="Times New Roman" w:hAnsi="Times New Roman" w:cs="Times New Roman"/>
          <w:bCs/>
          <w:sz w:val="24"/>
          <w:szCs w:val="24"/>
        </w:rPr>
        <w:t>ị</w:t>
      </w:r>
      <w:r w:rsidR="0068325C" w:rsidRPr="000E0EC5">
        <w:rPr>
          <w:rFonts w:ascii="Times New Roman" w:hAnsi="Times New Roman" w:cs="Times New Roman"/>
          <w:bCs/>
          <w:sz w:val="24"/>
          <w:szCs w:val="24"/>
        </w:rPr>
        <w:t xml:space="preserve"> của</w:t>
      </w:r>
      <w:r w:rsidR="00875B7F" w:rsidRPr="000E0EC5">
        <w:rPr>
          <w:rFonts w:ascii="Times New Roman" w:hAnsi="Times New Roman" w:cs="Times New Roman"/>
          <w:bCs/>
          <w:sz w:val="24"/>
          <w:szCs w:val="24"/>
        </w:rPr>
        <w:t xml:space="preserve"> </w:t>
      </w:r>
      <w:r w:rsidR="00C83D3B" w:rsidRPr="000E0EC5">
        <w:rPr>
          <w:rFonts w:ascii="Times New Roman" w:hAnsi="Times New Roman" w:cs="Times New Roman"/>
          <w:position w:val="-6"/>
          <w:sz w:val="24"/>
          <w:szCs w:val="24"/>
        </w:rPr>
        <w:object w:dxaOrig="1780" w:dyaOrig="540" w14:anchorId="6E3EC653">
          <v:shape id="_x0000_i1128" type="#_x0000_t75" style="width:88.95pt;height:27.25pt" o:ole="">
            <v:imagedata r:id="rId216" o:title=""/>
          </v:shape>
          <o:OLEObject Type="Embed" ProgID="Equation.DSMT4" ShapeID="_x0000_i1128" DrawAspect="Content" ObjectID="_1802636098" r:id="rId217"/>
        </w:object>
      </w:r>
      <w:r w:rsidR="00F44269" w:rsidRPr="000E0EC5">
        <w:rPr>
          <w:rFonts w:ascii="Times New Roman" w:hAnsi="Times New Roman" w:cs="Times New Roman"/>
          <w:sz w:val="24"/>
          <w:szCs w:val="24"/>
        </w:rPr>
        <w:t>bằng bao nhiêu?</w:t>
      </w:r>
    </w:p>
    <w:p w14:paraId="6109223F" w14:textId="73969E8E" w:rsidR="00597DEA" w:rsidRPr="000E0EC5" w:rsidRDefault="00597DEA" w:rsidP="00597DEA">
      <w:pPr>
        <w:spacing w:after="0" w:line="240" w:lineRule="auto"/>
        <w:ind w:left="25"/>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Lời giải:</w:t>
      </w:r>
    </w:p>
    <w:p w14:paraId="744DAC96" w14:textId="25729C5F" w:rsidR="00935214" w:rsidRPr="000E0EC5" w:rsidRDefault="00935214" w:rsidP="00597DEA">
      <w:pPr>
        <w:spacing w:after="0" w:line="240" w:lineRule="auto"/>
        <w:ind w:left="25"/>
        <w:rPr>
          <w:rFonts w:ascii="Times New Roman" w:hAnsi="Times New Roman" w:cs="Times New Roman"/>
          <w:b/>
          <w:bCs/>
          <w:color w:val="FF0000"/>
          <w:sz w:val="24"/>
          <w:szCs w:val="24"/>
        </w:rPr>
      </w:pPr>
      <w:r w:rsidRPr="000E0EC5">
        <w:rPr>
          <w:rFonts w:ascii="Times New Roman" w:eastAsia="Times New Roman" w:hAnsi="Times New Roman" w:cs="Times New Roman"/>
          <w:b/>
          <w:bCs/>
          <w:noProof/>
          <w:color w:val="FF0000"/>
          <w:sz w:val="24"/>
          <w:szCs w:val="24"/>
        </w:rPr>
        <w:t>Đáp số: 1</w:t>
      </w:r>
      <w:r w:rsidR="00F44269" w:rsidRPr="000E0EC5">
        <w:rPr>
          <w:rFonts w:ascii="Times New Roman" w:eastAsia="Times New Roman" w:hAnsi="Times New Roman" w:cs="Times New Roman"/>
          <w:b/>
          <w:bCs/>
          <w:noProof/>
          <w:color w:val="FF0000"/>
          <w:sz w:val="24"/>
          <w:szCs w:val="24"/>
        </w:rPr>
        <w:t>00</w:t>
      </w:r>
    </w:p>
    <w:p w14:paraId="6BD4E2AE" w14:textId="3C47F47D" w:rsidR="00597DEA" w:rsidRPr="000E0EC5" w:rsidRDefault="00597DEA" w:rsidP="00597DEA">
      <w:pPr>
        <w:rPr>
          <w:rFonts w:ascii="Times New Roman" w:hAnsi="Times New Roman" w:cs="Times New Roman"/>
          <w:sz w:val="24"/>
          <w:szCs w:val="24"/>
        </w:rPr>
      </w:pPr>
      <w:r w:rsidRPr="000E0EC5">
        <w:rPr>
          <w:rFonts w:ascii="Times New Roman" w:hAnsi="Times New Roman" w:cs="Times New Roman"/>
          <w:bCs/>
          <w:color w:val="800080"/>
          <w:sz w:val="24"/>
          <w:szCs w:val="24"/>
        </w:rPr>
        <w:t>Ta có</w:t>
      </w:r>
      <w:r w:rsidRPr="000E0EC5">
        <w:rPr>
          <w:rFonts w:ascii="Times New Roman" w:hAnsi="Times New Roman" w:cs="Times New Roman"/>
          <w:b/>
          <w:color w:val="800080"/>
          <w:sz w:val="24"/>
          <w:szCs w:val="24"/>
        </w:rPr>
        <w:t xml:space="preserve"> </w:t>
      </w:r>
      <w:r w:rsidR="00F44269" w:rsidRPr="000E0EC5">
        <w:rPr>
          <w:rFonts w:ascii="Times New Roman" w:hAnsi="Times New Roman" w:cs="Times New Roman"/>
          <w:position w:val="-6"/>
          <w:sz w:val="24"/>
          <w:szCs w:val="24"/>
        </w:rPr>
        <w:object w:dxaOrig="5420" w:dyaOrig="540" w14:anchorId="0F9C5ECE">
          <v:shape id="_x0000_i1129" type="#_x0000_t75" style="width:271.05pt;height:27.25pt" o:ole="">
            <v:imagedata r:id="rId218" o:title=""/>
          </v:shape>
          <o:OLEObject Type="Embed" ProgID="Equation.DSMT4" ShapeID="_x0000_i1129" DrawAspect="Content" ObjectID="_1802636099" r:id="rId219"/>
        </w:object>
      </w:r>
    </w:p>
    <w:p w14:paraId="785F4A69" w14:textId="36BBECA6" w:rsidR="003668E9" w:rsidRPr="000E0EC5" w:rsidRDefault="00B1281E" w:rsidP="00E37C07">
      <w:pPr>
        <w:spacing w:before="120" w:after="0"/>
        <w:rPr>
          <w:rFonts w:ascii="Times New Roman" w:hAnsi="Times New Roman" w:cs="Times New Roman"/>
          <w:sz w:val="24"/>
          <w:szCs w:val="24"/>
        </w:rPr>
      </w:pPr>
      <w:r w:rsidRPr="000E0EC5">
        <w:rPr>
          <w:rFonts w:ascii="Times New Roman" w:hAnsi="Times New Roman" w:cs="Times New Roman"/>
          <w:b/>
          <w:color w:val="800080"/>
          <w:sz w:val="24"/>
          <w:szCs w:val="24"/>
        </w:rPr>
        <w:lastRenderedPageBreak/>
        <w:t xml:space="preserve">Câu 2. </w:t>
      </w:r>
      <w:r w:rsidR="003668E9" w:rsidRPr="000E0EC5">
        <w:rPr>
          <w:rFonts w:ascii="Times New Roman" w:hAnsi="Times New Roman" w:cs="Times New Roman"/>
          <w:sz w:val="24"/>
          <w:szCs w:val="24"/>
        </w:rPr>
        <w:t xml:space="preserve">Cho biểu thức </w:t>
      </w:r>
      <w:r w:rsidR="003668E9" w:rsidRPr="000E0EC5">
        <w:rPr>
          <w:rFonts w:ascii="Times New Roman" w:hAnsi="Times New Roman" w:cs="Times New Roman"/>
          <w:position w:val="-24"/>
          <w:sz w:val="24"/>
          <w:szCs w:val="24"/>
        </w:rPr>
        <w:object w:dxaOrig="1400" w:dyaOrig="660" w14:anchorId="62A8BDAA">
          <v:shape id="_x0000_i1130" type="#_x0000_t75" style="width:68.35pt;height:32.65pt" o:ole="">
            <v:imagedata r:id="rId220" o:title=""/>
          </v:shape>
          <o:OLEObject Type="Embed" ProgID="Equation.DSMT4" ShapeID="_x0000_i1130" DrawAspect="Content" ObjectID="_1802636100" r:id="rId221"/>
        </w:object>
      </w:r>
      <w:r w:rsidR="003668E9" w:rsidRPr="000E0EC5">
        <w:rPr>
          <w:rFonts w:ascii="Times New Roman" w:hAnsi="Times New Roman" w:cs="Times New Roman"/>
          <w:sz w:val="24"/>
          <w:szCs w:val="24"/>
        </w:rPr>
        <w:t xml:space="preserve">. Biết </w:t>
      </w:r>
      <w:r w:rsidR="003668E9" w:rsidRPr="000E0EC5">
        <w:rPr>
          <w:rFonts w:ascii="Times New Roman" w:hAnsi="Times New Roman" w:cs="Times New Roman"/>
          <w:position w:val="-6"/>
          <w:sz w:val="24"/>
          <w:szCs w:val="24"/>
        </w:rPr>
        <w:object w:dxaOrig="200" w:dyaOrig="220" w14:anchorId="74083A2E">
          <v:shape id="_x0000_i1131" type="#_x0000_t75" style="width:10.9pt;height:10.9pt" o:ole="">
            <v:imagedata r:id="rId222" o:title=""/>
          </v:shape>
          <o:OLEObject Type="Embed" ProgID="Equation.DSMT4" ShapeID="_x0000_i1131" DrawAspect="Content" ObjectID="_1802636101" r:id="rId223"/>
        </w:object>
      </w:r>
      <w:r w:rsidR="003668E9" w:rsidRPr="000E0EC5">
        <w:rPr>
          <w:rFonts w:ascii="Times New Roman" w:hAnsi="Times New Roman" w:cs="Times New Roman"/>
          <w:sz w:val="24"/>
          <w:szCs w:val="24"/>
        </w:rPr>
        <w:t xml:space="preserve"> là số thỏa mãn </w:t>
      </w:r>
      <w:r w:rsidR="004644A7" w:rsidRPr="000E0EC5">
        <w:rPr>
          <w:rFonts w:ascii="Times New Roman" w:hAnsi="Times New Roman" w:cs="Times New Roman"/>
          <w:position w:val="-24"/>
          <w:sz w:val="24"/>
          <w:szCs w:val="24"/>
        </w:rPr>
        <w:object w:dxaOrig="999" w:dyaOrig="620" w14:anchorId="7AACEEAB">
          <v:shape id="_x0000_i1132" type="#_x0000_t75" style="width:50.2pt;height:29.65pt" o:ole="">
            <v:imagedata r:id="rId224" o:title=""/>
          </v:shape>
          <o:OLEObject Type="Embed" ProgID="Equation.DSMT4" ShapeID="_x0000_i1132" DrawAspect="Content" ObjectID="_1802636102" r:id="rId225"/>
        </w:object>
      </w:r>
      <w:r w:rsidR="003668E9" w:rsidRPr="000E0EC5">
        <w:rPr>
          <w:rFonts w:ascii="Times New Roman" w:hAnsi="Times New Roman" w:cs="Times New Roman"/>
          <w:sz w:val="24"/>
          <w:szCs w:val="24"/>
        </w:rPr>
        <w:t xml:space="preserve">, khi đó  </w:t>
      </w:r>
      <w:r w:rsidR="003668E9" w:rsidRPr="000E0EC5">
        <w:rPr>
          <w:rFonts w:ascii="Times New Roman" w:hAnsi="Times New Roman" w:cs="Times New Roman"/>
          <w:position w:val="-24"/>
          <w:sz w:val="24"/>
          <w:szCs w:val="24"/>
        </w:rPr>
        <w:object w:dxaOrig="1320" w:dyaOrig="620" w14:anchorId="574D0EFB">
          <v:shape id="_x0000_i1133" type="#_x0000_t75" style="width:67.15pt;height:29.65pt" o:ole="">
            <v:imagedata r:id="rId226" o:title=""/>
          </v:shape>
          <o:OLEObject Type="Embed" ProgID="Equation.DSMT4" ShapeID="_x0000_i1133" DrawAspect="Content" ObjectID="_1802636103" r:id="rId227"/>
        </w:object>
      </w:r>
      <w:r w:rsidR="003668E9" w:rsidRPr="000E0EC5">
        <w:rPr>
          <w:rFonts w:ascii="Times New Roman" w:hAnsi="Times New Roman" w:cs="Times New Roman"/>
          <w:sz w:val="24"/>
          <w:szCs w:val="24"/>
        </w:rPr>
        <w:t xml:space="preserve">tối giản và </w:t>
      </w:r>
      <w:r w:rsidR="003668E9" w:rsidRPr="000E0EC5">
        <w:rPr>
          <w:rFonts w:ascii="Times New Roman" w:hAnsi="Times New Roman" w:cs="Times New Roman"/>
          <w:position w:val="-10"/>
          <w:sz w:val="24"/>
          <w:szCs w:val="24"/>
        </w:rPr>
        <w:object w:dxaOrig="1760" w:dyaOrig="320" w14:anchorId="20C5CD11">
          <v:shape id="_x0000_i1134" type="#_x0000_t75" style="width:87.75pt;height:15.75pt" o:ole="">
            <v:imagedata r:id="rId228" o:title=""/>
          </v:shape>
          <o:OLEObject Type="Embed" ProgID="Equation.DSMT4" ShapeID="_x0000_i1134" DrawAspect="Content" ObjectID="_1802636104" r:id="rId229"/>
        </w:object>
      </w:r>
      <w:r w:rsidR="003668E9" w:rsidRPr="000E0EC5">
        <w:rPr>
          <w:rFonts w:ascii="Times New Roman" w:hAnsi="Times New Roman" w:cs="Times New Roman"/>
          <w:sz w:val="24"/>
          <w:szCs w:val="24"/>
        </w:rPr>
        <w:t xml:space="preserve">. Tính </w:t>
      </w:r>
      <w:r w:rsidR="00876FF4" w:rsidRPr="000E0EC5">
        <w:rPr>
          <w:rFonts w:ascii="Times New Roman" w:hAnsi="Times New Roman" w:cs="Times New Roman"/>
          <w:position w:val="-6"/>
          <w:sz w:val="24"/>
          <w:szCs w:val="24"/>
        </w:rPr>
        <w:object w:dxaOrig="540" w:dyaOrig="279" w14:anchorId="5648E232">
          <v:shape id="_x0000_i1135" type="#_x0000_t75" style="width:27.25pt;height:13.9pt" o:ole="">
            <v:imagedata r:id="rId230" o:title=""/>
          </v:shape>
          <o:OLEObject Type="Embed" ProgID="Equation.DSMT4" ShapeID="_x0000_i1135" DrawAspect="Content" ObjectID="_1802636105" r:id="rId231"/>
        </w:object>
      </w:r>
      <w:r w:rsidR="00876FF4" w:rsidRPr="000E0EC5">
        <w:rPr>
          <w:rFonts w:ascii="Times New Roman" w:hAnsi="Times New Roman" w:cs="Times New Roman"/>
          <w:sz w:val="24"/>
          <w:szCs w:val="24"/>
        </w:rPr>
        <w:t>?</w:t>
      </w:r>
    </w:p>
    <w:p w14:paraId="453D5D88" w14:textId="34204C64" w:rsidR="003668E9" w:rsidRPr="000E0EC5" w:rsidRDefault="003668E9" w:rsidP="00E37C07">
      <w:pPr>
        <w:pStyle w:val="ListParagraph"/>
        <w:spacing w:before="120"/>
        <w:ind w:left="0"/>
        <w:rPr>
          <w:rFonts w:ascii="Times New Roman" w:hAnsi="Times New Roman" w:cs="Times New Roman"/>
          <w:b/>
          <w:bCs/>
          <w:sz w:val="24"/>
          <w:szCs w:val="24"/>
        </w:rPr>
      </w:pPr>
      <w:r w:rsidRPr="000E0EC5">
        <w:rPr>
          <w:rFonts w:ascii="Times New Roman" w:hAnsi="Times New Roman" w:cs="Times New Roman"/>
          <w:b/>
          <w:bCs/>
          <w:sz w:val="24"/>
          <w:szCs w:val="24"/>
        </w:rPr>
        <w:t>Lời giải</w:t>
      </w:r>
      <w:r w:rsidR="00935214" w:rsidRPr="000E0EC5">
        <w:rPr>
          <w:rFonts w:ascii="Times New Roman" w:hAnsi="Times New Roman" w:cs="Times New Roman"/>
          <w:b/>
          <w:bCs/>
          <w:sz w:val="24"/>
          <w:szCs w:val="24"/>
        </w:rPr>
        <w:t>:</w:t>
      </w:r>
    </w:p>
    <w:p w14:paraId="561F66B4" w14:textId="03AF195A" w:rsidR="00935214" w:rsidRPr="000E0EC5" w:rsidRDefault="00935214" w:rsidP="00E37C07">
      <w:pPr>
        <w:pStyle w:val="ListParagraph"/>
        <w:spacing w:before="120"/>
        <w:ind w:left="0"/>
        <w:rPr>
          <w:rFonts w:ascii="Times New Roman" w:hAnsi="Times New Roman" w:cs="Times New Roman"/>
          <w:color w:val="0000FF"/>
          <w:sz w:val="24"/>
          <w:szCs w:val="24"/>
        </w:rPr>
      </w:pPr>
      <w:r w:rsidRPr="000E0EC5">
        <w:rPr>
          <w:rFonts w:ascii="Times New Roman" w:eastAsia="Times New Roman" w:hAnsi="Times New Roman" w:cs="Times New Roman"/>
          <w:b/>
          <w:bCs/>
          <w:noProof/>
          <w:color w:val="FF0000"/>
          <w:sz w:val="24"/>
          <w:szCs w:val="24"/>
        </w:rPr>
        <w:t>Đáp số: 20</w:t>
      </w:r>
    </w:p>
    <w:p w14:paraId="6B183A4A" w14:textId="49B4C37A" w:rsidR="003668E9" w:rsidRPr="000E0EC5" w:rsidRDefault="003668E9" w:rsidP="00E37C07">
      <w:pPr>
        <w:tabs>
          <w:tab w:val="left" w:pos="283"/>
          <w:tab w:val="left" w:pos="2835"/>
          <w:tab w:val="left" w:pos="5386"/>
          <w:tab w:val="left" w:pos="7937"/>
        </w:tabs>
        <w:rPr>
          <w:rFonts w:ascii="Times New Roman" w:hAnsi="Times New Roman" w:cs="Times New Roman"/>
          <w:sz w:val="24"/>
          <w:szCs w:val="24"/>
        </w:rPr>
      </w:pPr>
      <w:r w:rsidRPr="000E0EC5">
        <w:rPr>
          <w:rFonts w:ascii="Times New Roman" w:hAnsi="Times New Roman" w:cs="Times New Roman"/>
          <w:color w:val="000000" w:themeColor="text1"/>
          <w:sz w:val="24"/>
          <w:szCs w:val="24"/>
        </w:rPr>
        <w:t xml:space="preserve">Ta có  </w:t>
      </w:r>
      <w:r w:rsidR="004644A7" w:rsidRPr="000E0EC5">
        <w:rPr>
          <w:rFonts w:ascii="Times New Roman" w:hAnsi="Times New Roman" w:cs="Times New Roman"/>
          <w:position w:val="-24"/>
          <w:sz w:val="24"/>
          <w:szCs w:val="24"/>
        </w:rPr>
        <w:object w:dxaOrig="1660" w:dyaOrig="620" w14:anchorId="5B03CE62">
          <v:shape id="_x0000_i1136" type="#_x0000_t75" style="width:82.9pt;height:30.25pt" o:ole="">
            <v:imagedata r:id="rId232" o:title=""/>
          </v:shape>
          <o:OLEObject Type="Embed" ProgID="Equation.DSMT4" ShapeID="_x0000_i1136" DrawAspect="Content" ObjectID="_1802636106" r:id="rId233"/>
        </w:object>
      </w:r>
    </w:p>
    <w:p w14:paraId="1B811382" w14:textId="12F540A2" w:rsidR="003668E9" w:rsidRPr="000E0EC5" w:rsidRDefault="003668E9" w:rsidP="00E37C07">
      <w:pPr>
        <w:tabs>
          <w:tab w:val="left" w:pos="283"/>
          <w:tab w:val="left" w:pos="2835"/>
          <w:tab w:val="left" w:pos="5386"/>
          <w:tab w:val="left" w:pos="7937"/>
        </w:tabs>
        <w:rPr>
          <w:rFonts w:ascii="Times New Roman" w:hAnsi="Times New Roman" w:cs="Times New Roman"/>
          <w:color w:val="000000" w:themeColor="text1"/>
          <w:sz w:val="24"/>
          <w:szCs w:val="24"/>
        </w:rPr>
      </w:pPr>
      <w:r w:rsidRPr="000E0EC5">
        <w:rPr>
          <w:rFonts w:ascii="Times New Roman" w:hAnsi="Times New Roman" w:cs="Times New Roman"/>
          <w:sz w:val="24"/>
          <w:szCs w:val="24"/>
        </w:rPr>
        <w:t xml:space="preserve">Do đó </w:t>
      </w:r>
      <w:r w:rsidR="00876FF4" w:rsidRPr="000E0EC5">
        <w:rPr>
          <w:rFonts w:ascii="Times New Roman" w:hAnsi="Times New Roman" w:cs="Times New Roman"/>
          <w:position w:val="-54"/>
          <w:sz w:val="24"/>
          <w:szCs w:val="24"/>
        </w:rPr>
        <w:object w:dxaOrig="3280" w:dyaOrig="1200" w14:anchorId="3C115A1F">
          <v:shape id="_x0000_i1137" type="#_x0000_t75" style="width:165.8pt;height:60.5pt" o:ole="">
            <v:imagedata r:id="rId234" o:title=""/>
          </v:shape>
          <o:OLEObject Type="Embed" ProgID="Equation.DSMT4" ShapeID="_x0000_i1137" DrawAspect="Content" ObjectID="_1802636107" r:id="rId235"/>
        </w:object>
      </w:r>
      <w:r w:rsidRPr="000E0EC5">
        <w:rPr>
          <w:rFonts w:ascii="Times New Roman" w:hAnsi="Times New Roman" w:cs="Times New Roman"/>
          <w:color w:val="000000" w:themeColor="text1"/>
          <w:sz w:val="24"/>
          <w:szCs w:val="24"/>
        </w:rPr>
        <w:t>.</w:t>
      </w:r>
    </w:p>
    <w:p w14:paraId="7425C140" w14:textId="7EA0A2E8" w:rsidR="007A111E" w:rsidRPr="000E0EC5" w:rsidRDefault="007A111E" w:rsidP="003668E9">
      <w:pPr>
        <w:rPr>
          <w:rFonts w:ascii="Times New Roman" w:eastAsia="Times New Roman" w:hAnsi="Times New Roman" w:cs="Times New Roman"/>
          <w:noProof/>
          <w:sz w:val="24"/>
          <w:szCs w:val="24"/>
        </w:rPr>
      </w:pPr>
      <w:r w:rsidRPr="000E0EC5">
        <w:rPr>
          <w:rFonts w:ascii="Times New Roman" w:hAnsi="Times New Roman" w:cs="Times New Roman"/>
          <w:b/>
          <w:color w:val="800080"/>
          <w:sz w:val="24"/>
          <w:szCs w:val="24"/>
        </w:rPr>
        <w:t xml:space="preserve">Câu </w:t>
      </w:r>
      <w:r w:rsidR="00064957" w:rsidRPr="000E0EC5">
        <w:rPr>
          <w:rFonts w:ascii="Times New Roman" w:hAnsi="Times New Roman" w:cs="Times New Roman"/>
          <w:b/>
          <w:color w:val="800080"/>
          <w:sz w:val="24"/>
          <w:szCs w:val="24"/>
        </w:rPr>
        <w:t>3</w:t>
      </w:r>
      <w:r w:rsidRPr="000E0EC5">
        <w:rPr>
          <w:rFonts w:ascii="Times New Roman" w:hAnsi="Times New Roman" w:cs="Times New Roman"/>
          <w:b/>
          <w:color w:val="800080"/>
          <w:sz w:val="24"/>
          <w:szCs w:val="24"/>
        </w:rPr>
        <w:t>.</w:t>
      </w:r>
      <w:r w:rsidRPr="000E0EC5">
        <w:rPr>
          <w:rFonts w:ascii="Times New Roman" w:eastAsia="Times New Roman" w:hAnsi="Times New Roman" w:cs="Times New Roman"/>
          <w:noProof/>
          <w:sz w:val="24"/>
          <w:szCs w:val="24"/>
        </w:rPr>
        <w:t xml:space="preserve"> Ngưới ta thiết kế 1 nhịp cầu thang từ tầng </w:t>
      </w:r>
      <w:r w:rsidRPr="000E0EC5">
        <w:rPr>
          <w:rFonts w:ascii="Times New Roman" w:eastAsia="Times New Roman" w:hAnsi="Times New Roman" w:cs="Times New Roman"/>
          <w:noProof/>
          <w:position w:val="-4"/>
          <w:sz w:val="24"/>
          <w:szCs w:val="24"/>
        </w:rPr>
        <w:object w:dxaOrig="139" w:dyaOrig="260" w14:anchorId="02E27602">
          <v:shape id="_x0000_i1138" type="#_x0000_t75" style="width:7.85pt;height:13.3pt" o:ole="">
            <v:imagedata r:id="rId236" o:title=""/>
          </v:shape>
          <o:OLEObject Type="Embed" ProgID="Equation.DSMT4" ShapeID="_x0000_i1138" DrawAspect="Content" ObjectID="_1802636108" r:id="rId237"/>
        </w:object>
      </w:r>
      <w:r w:rsidRPr="000E0EC5">
        <w:rPr>
          <w:rFonts w:ascii="Times New Roman" w:eastAsia="Times New Roman" w:hAnsi="Times New Roman" w:cs="Times New Roman"/>
          <w:noProof/>
          <w:sz w:val="24"/>
          <w:szCs w:val="24"/>
        </w:rPr>
        <w:t xml:space="preserve"> lên tầng </w:t>
      </w:r>
      <w:r w:rsidRPr="000E0EC5">
        <w:rPr>
          <w:rFonts w:ascii="Times New Roman" w:eastAsia="Times New Roman" w:hAnsi="Times New Roman" w:cs="Times New Roman"/>
          <w:noProof/>
          <w:position w:val="-4"/>
          <w:sz w:val="24"/>
          <w:szCs w:val="24"/>
        </w:rPr>
        <w:object w:dxaOrig="200" w:dyaOrig="260" w14:anchorId="44D5E9E4">
          <v:shape id="_x0000_i1139" type="#_x0000_t75" style="width:9.7pt;height:13.3pt" o:ole="">
            <v:imagedata r:id="rId238" o:title=""/>
          </v:shape>
          <o:OLEObject Type="Embed" ProgID="Equation.DSMT4" ShapeID="_x0000_i1139" DrawAspect="Content" ObjectID="_1802636109" r:id="rId239"/>
        </w:object>
      </w:r>
      <w:r w:rsidRPr="000E0EC5">
        <w:rPr>
          <w:rFonts w:ascii="Times New Roman" w:eastAsia="Times New Roman" w:hAnsi="Times New Roman" w:cs="Times New Roman"/>
          <w:noProof/>
          <w:sz w:val="24"/>
          <w:szCs w:val="24"/>
        </w:rPr>
        <w:t xml:space="preserve"> theo chiều ngang của nhà. Biết rằng chiều ngang của nhà rộng </w:t>
      </w:r>
      <w:r w:rsidRPr="000E0EC5">
        <w:rPr>
          <w:rFonts w:ascii="Times New Roman" w:eastAsia="Times New Roman" w:hAnsi="Times New Roman" w:cs="Times New Roman"/>
          <w:noProof/>
          <w:position w:val="-6"/>
          <w:sz w:val="24"/>
          <w:szCs w:val="24"/>
        </w:rPr>
        <w:object w:dxaOrig="180" w:dyaOrig="279" w14:anchorId="5D7AAE63">
          <v:shape id="_x0000_i1140" type="#_x0000_t75" style="width:9.7pt;height:14.5pt" o:ole="">
            <v:imagedata r:id="rId240" o:title=""/>
          </v:shape>
          <o:OLEObject Type="Embed" ProgID="Equation.DSMT4" ShapeID="_x0000_i1140" DrawAspect="Content" ObjectID="_1802636110" r:id="rId241"/>
        </w:object>
      </w:r>
      <w:r w:rsidRPr="000E0EC5">
        <w:rPr>
          <w:rFonts w:ascii="Times New Roman" w:eastAsia="Times New Roman" w:hAnsi="Times New Roman" w:cs="Times New Roman"/>
          <w:noProof/>
          <w:sz w:val="24"/>
          <w:szCs w:val="24"/>
        </w:rPr>
        <w:t xml:space="preserve"> m, chân cầu thang cách tường </w:t>
      </w:r>
      <w:r w:rsidRPr="000E0EC5">
        <w:rPr>
          <w:rFonts w:ascii="Times New Roman" w:eastAsia="Times New Roman" w:hAnsi="Times New Roman" w:cs="Times New Roman"/>
          <w:noProof/>
          <w:position w:val="-4"/>
          <w:sz w:val="24"/>
          <w:szCs w:val="24"/>
        </w:rPr>
        <w:object w:dxaOrig="139" w:dyaOrig="260" w14:anchorId="468105A6">
          <v:shape id="_x0000_i1141" type="#_x0000_t75" style="width:7.85pt;height:13.3pt" o:ole="">
            <v:imagedata r:id="rId242" o:title=""/>
          </v:shape>
          <o:OLEObject Type="Embed" ProgID="Equation.DSMT4" ShapeID="_x0000_i1141" DrawAspect="Content" ObjectID="_1802636111" r:id="rId243"/>
        </w:object>
      </w:r>
      <w:r w:rsidRPr="000E0EC5">
        <w:rPr>
          <w:rFonts w:ascii="Times New Roman" w:eastAsia="Times New Roman" w:hAnsi="Times New Roman" w:cs="Times New Roman"/>
          <w:noProof/>
          <w:sz w:val="24"/>
          <w:szCs w:val="24"/>
        </w:rPr>
        <w:t xml:space="preserve"> m, đầu còn lại của cầu thang gắn vào chiếu nghỉ và cách tường </w:t>
      </w:r>
      <w:r w:rsidRPr="000E0EC5">
        <w:rPr>
          <w:rFonts w:ascii="Times New Roman" w:eastAsia="Times New Roman" w:hAnsi="Times New Roman" w:cs="Times New Roman"/>
          <w:noProof/>
          <w:position w:val="-10"/>
          <w:sz w:val="24"/>
          <w:szCs w:val="24"/>
        </w:rPr>
        <w:object w:dxaOrig="380" w:dyaOrig="320" w14:anchorId="5EC28A8B">
          <v:shape id="_x0000_i1142" type="#_x0000_t75" style="width:18.75pt;height:15.15pt" o:ole="">
            <v:imagedata r:id="rId244" o:title=""/>
          </v:shape>
          <o:OLEObject Type="Embed" ProgID="Equation.DSMT4" ShapeID="_x0000_i1142" DrawAspect="Content" ObjectID="_1802636112" r:id="rId245"/>
        </w:object>
      </w:r>
      <w:r w:rsidRPr="000E0EC5">
        <w:rPr>
          <w:rFonts w:ascii="Times New Roman" w:eastAsia="Times New Roman" w:hAnsi="Times New Roman" w:cs="Times New Roman"/>
          <w:noProof/>
          <w:sz w:val="24"/>
          <w:szCs w:val="24"/>
        </w:rPr>
        <w:t xml:space="preserve"> m. Biết rằng góc giữa nhịp cầu thang với nền nhà bằng </w:t>
      </w:r>
      <w:r w:rsidRPr="000E0EC5">
        <w:rPr>
          <w:rFonts w:ascii="Times New Roman" w:eastAsia="Times New Roman" w:hAnsi="Times New Roman" w:cs="Times New Roman"/>
          <w:noProof/>
          <w:position w:val="-6"/>
          <w:sz w:val="24"/>
          <w:szCs w:val="24"/>
        </w:rPr>
        <w:object w:dxaOrig="400" w:dyaOrig="279" w14:anchorId="6849DD25">
          <v:shape id="_x0000_i1143" type="#_x0000_t75" style="width:20.55pt;height:14.5pt" o:ole="">
            <v:imagedata r:id="rId246" o:title=""/>
          </v:shape>
          <o:OLEObject Type="Embed" ProgID="Equation.DSMT4" ShapeID="_x0000_i1143" DrawAspect="Content" ObjectID="_1802636113" r:id="rId247"/>
        </w:object>
      </w:r>
      <w:r w:rsidRPr="000E0EC5">
        <w:rPr>
          <w:rFonts w:ascii="Times New Roman" w:eastAsia="Times New Roman" w:hAnsi="Times New Roman" w:cs="Times New Roman"/>
          <w:noProof/>
          <w:sz w:val="24"/>
          <w:szCs w:val="24"/>
        </w:rPr>
        <w:t xml:space="preserve"> tính, chiều dài của nhịp cầu thang (kết quả làm tròn đến phần trăm)?    </w:t>
      </w:r>
    </w:p>
    <w:p w14:paraId="6773A205" w14:textId="77777777" w:rsidR="007A111E" w:rsidRPr="000E0EC5" w:rsidRDefault="007A111E" w:rsidP="007A111E">
      <w:pPr>
        <w:tabs>
          <w:tab w:val="left" w:pos="993"/>
        </w:tabs>
        <w:spacing w:before="20" w:after="20" w:line="264" w:lineRule="auto"/>
        <w:ind w:left="993" w:hanging="993"/>
        <w:jc w:val="center"/>
        <w:rPr>
          <w:rFonts w:ascii="Times New Roman" w:eastAsia="Times New Roman" w:hAnsi="Times New Roman" w:cs="Times New Roman"/>
          <w:noProof/>
          <w:color w:val="0000FF"/>
          <w:sz w:val="24"/>
          <w:szCs w:val="24"/>
        </w:rPr>
      </w:pPr>
      <w:r w:rsidRPr="000E0EC5">
        <w:rPr>
          <w:rFonts w:ascii="Times New Roman" w:eastAsia="Times New Roman" w:hAnsi="Times New Roman" w:cs="Times New Roman"/>
          <w:noProof/>
          <w:sz w:val="24"/>
          <w:szCs w:val="24"/>
        </w:rPr>
        <w:drawing>
          <wp:inline distT="0" distB="0" distL="0" distR="0" wp14:anchorId="2B5DA730" wp14:editId="483CBDA7">
            <wp:extent cx="3352800" cy="2466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3354993" cy="2468589"/>
                    </a:xfrm>
                    <a:prstGeom prst="rect">
                      <a:avLst/>
                    </a:prstGeom>
                  </pic:spPr>
                </pic:pic>
              </a:graphicData>
            </a:graphic>
          </wp:inline>
        </w:drawing>
      </w:r>
    </w:p>
    <w:p w14:paraId="74836204" w14:textId="08FF7D1B" w:rsidR="00B1281E" w:rsidRPr="000E0EC5" w:rsidRDefault="00B1281E" w:rsidP="00B1281E">
      <w:pPr>
        <w:spacing w:after="0" w:line="240" w:lineRule="auto"/>
        <w:ind w:left="25"/>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Lời giải:</w:t>
      </w:r>
    </w:p>
    <w:p w14:paraId="4C6F2656" w14:textId="0BDB7EEB" w:rsidR="004670CE" w:rsidRPr="000E0EC5" w:rsidRDefault="004670CE" w:rsidP="00B1281E">
      <w:pPr>
        <w:spacing w:after="0" w:line="240" w:lineRule="auto"/>
        <w:ind w:left="25"/>
        <w:rPr>
          <w:rFonts w:ascii="Times New Roman" w:hAnsi="Times New Roman" w:cs="Times New Roman"/>
          <w:color w:val="000000"/>
          <w:sz w:val="24"/>
          <w:szCs w:val="24"/>
        </w:rPr>
      </w:pPr>
      <w:r w:rsidRPr="000E0EC5">
        <w:rPr>
          <w:rFonts w:ascii="Times New Roman" w:hAnsi="Times New Roman" w:cs="Times New Roman"/>
          <w:b/>
          <w:color w:val="FF0000"/>
          <w:sz w:val="24"/>
          <w:szCs w:val="24"/>
        </w:rPr>
        <w:t>Đáp số:</w:t>
      </w:r>
      <w:r w:rsidR="00935214" w:rsidRPr="000E0EC5">
        <w:rPr>
          <w:rFonts w:ascii="Times New Roman" w:eastAsia="Times New Roman" w:hAnsi="Times New Roman" w:cs="Times New Roman"/>
          <w:noProof/>
          <w:sz w:val="24"/>
          <w:szCs w:val="24"/>
          <w:highlight w:val="yellow"/>
        </w:rPr>
        <w:t xml:space="preserve"> 4,05</w:t>
      </w:r>
    </w:p>
    <w:p w14:paraId="70A2A8E7" w14:textId="77777777" w:rsidR="007A111E" w:rsidRPr="000E0EC5" w:rsidRDefault="007A111E" w:rsidP="007A111E">
      <w:pPr>
        <w:tabs>
          <w:tab w:val="left" w:pos="993"/>
        </w:tabs>
        <w:spacing w:before="20" w:after="20" w:line="264" w:lineRule="auto"/>
        <w:ind w:left="992"/>
        <w:jc w:val="center"/>
        <w:rPr>
          <w:rFonts w:ascii="Times New Roman" w:eastAsia="Times New Roman" w:hAnsi="Times New Roman" w:cs="Times New Roman"/>
          <w:noProof/>
          <w:sz w:val="24"/>
          <w:szCs w:val="24"/>
        </w:rPr>
      </w:pPr>
      <w:r w:rsidRPr="000E0EC5">
        <w:rPr>
          <w:rFonts w:ascii="Times New Roman" w:eastAsia="Times New Roman" w:hAnsi="Times New Roman" w:cs="Times New Roman"/>
          <w:noProof/>
          <w:sz w:val="24"/>
          <w:szCs w:val="24"/>
        </w:rPr>
        <w:drawing>
          <wp:inline distT="0" distB="0" distL="0" distR="0" wp14:anchorId="311D1E46" wp14:editId="25F78938">
            <wp:extent cx="3375343" cy="1712794"/>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377739" cy="1714010"/>
                    </a:xfrm>
                    <a:prstGeom prst="rect">
                      <a:avLst/>
                    </a:prstGeom>
                  </pic:spPr>
                </pic:pic>
              </a:graphicData>
            </a:graphic>
          </wp:inline>
        </w:drawing>
      </w:r>
    </w:p>
    <w:p w14:paraId="2B36A0A7" w14:textId="77777777" w:rsidR="007A111E" w:rsidRPr="000E0EC5" w:rsidRDefault="007A111E" w:rsidP="00E37C07">
      <w:pPr>
        <w:tabs>
          <w:tab w:val="left" w:pos="709"/>
        </w:tabs>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Ta có </w:t>
      </w:r>
      <w:r w:rsidRPr="000E0EC5">
        <w:rPr>
          <w:rFonts w:ascii="Times New Roman" w:eastAsia="Palatino Linotype" w:hAnsi="Times New Roman" w:cs="Times New Roman"/>
          <w:noProof/>
          <w:position w:val="-10"/>
          <w:sz w:val="24"/>
          <w:szCs w:val="24"/>
        </w:rPr>
        <w:object w:dxaOrig="5380" w:dyaOrig="320" w14:anchorId="6B768D91">
          <v:shape id="_x0000_i1144" type="#_x0000_t75" style="width:269.25pt;height:15.15pt" o:ole="">
            <v:imagedata r:id="rId250" o:title=""/>
          </v:shape>
          <o:OLEObject Type="Embed" ProgID="Equation.DSMT4" ShapeID="_x0000_i1144" DrawAspect="Content" ObjectID="_1802636114" r:id="rId251"/>
        </w:object>
      </w:r>
      <w:r w:rsidRPr="000E0EC5">
        <w:rPr>
          <w:rFonts w:ascii="Times New Roman" w:eastAsia="Palatino Linotype" w:hAnsi="Times New Roman" w:cs="Times New Roman"/>
          <w:noProof/>
          <w:sz w:val="24"/>
          <w:szCs w:val="24"/>
        </w:rPr>
        <w:t>.</w:t>
      </w:r>
    </w:p>
    <w:p w14:paraId="69BDEE86" w14:textId="77777777" w:rsidR="007A111E" w:rsidRPr="000E0EC5" w:rsidRDefault="007A111E" w:rsidP="00E37C07">
      <w:pPr>
        <w:tabs>
          <w:tab w:val="left" w:pos="709"/>
        </w:tabs>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position w:val="-24"/>
          <w:sz w:val="24"/>
          <w:szCs w:val="24"/>
        </w:rPr>
        <w:object w:dxaOrig="3400" w:dyaOrig="620" w14:anchorId="3E21E4D1">
          <v:shape id="_x0000_i1145" type="#_x0000_t75" style="width:171.85pt;height:30.25pt" o:ole="">
            <v:imagedata r:id="rId252" o:title=""/>
          </v:shape>
          <o:OLEObject Type="Embed" ProgID="Equation.DSMT4" ShapeID="_x0000_i1145" DrawAspect="Content" ObjectID="_1802636115" r:id="rId253"/>
        </w:object>
      </w:r>
      <w:r w:rsidRPr="000E0EC5">
        <w:rPr>
          <w:rFonts w:ascii="Times New Roman" w:eastAsia="Palatino Linotype" w:hAnsi="Times New Roman" w:cs="Times New Roman"/>
          <w:noProof/>
          <w:sz w:val="24"/>
          <w:szCs w:val="24"/>
        </w:rPr>
        <w:t>.</w:t>
      </w:r>
    </w:p>
    <w:p w14:paraId="36746BF0" w14:textId="233B11BF" w:rsidR="007A111E" w:rsidRPr="000E0EC5" w:rsidRDefault="007A111E" w:rsidP="00E37C07">
      <w:pPr>
        <w:tabs>
          <w:tab w:val="left" w:pos="709"/>
        </w:tabs>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Vậy chiều dài của nhịp cầu thang </w:t>
      </w:r>
      <w:r w:rsidRPr="000E0EC5">
        <w:rPr>
          <w:rFonts w:ascii="Times New Roman" w:eastAsia="Palatino Linotype" w:hAnsi="Times New Roman" w:cs="Times New Roman"/>
          <w:noProof/>
          <w:position w:val="-10"/>
          <w:sz w:val="24"/>
          <w:szCs w:val="24"/>
        </w:rPr>
        <w:object w:dxaOrig="1080" w:dyaOrig="320" w14:anchorId="35540A8E">
          <v:shape id="_x0000_i1146" type="#_x0000_t75" style="width:55.05pt;height:15.15pt" o:ole="">
            <v:imagedata r:id="rId254" o:title=""/>
          </v:shape>
          <o:OLEObject Type="Embed" ProgID="Equation.DSMT4" ShapeID="_x0000_i1146" DrawAspect="Content" ObjectID="_1802636116" r:id="rId255"/>
        </w:object>
      </w:r>
      <w:r w:rsidRPr="000E0EC5">
        <w:rPr>
          <w:rFonts w:ascii="Times New Roman" w:eastAsia="Palatino Linotype" w:hAnsi="Times New Roman" w:cs="Times New Roman"/>
          <w:noProof/>
          <w:sz w:val="24"/>
          <w:szCs w:val="24"/>
        </w:rPr>
        <w:t xml:space="preserve"> m.</w:t>
      </w:r>
    </w:p>
    <w:p w14:paraId="161DCC1D" w14:textId="59065F53" w:rsidR="00983D72" w:rsidRPr="000E0EC5" w:rsidRDefault="00983D72" w:rsidP="00E37C07">
      <w:pPr>
        <w:spacing w:before="20" w:after="20" w:line="264" w:lineRule="auto"/>
        <w:rPr>
          <w:rFonts w:ascii="Times New Roman" w:hAnsi="Times New Roman" w:cs="Times New Roman"/>
          <w:noProof/>
          <w:sz w:val="24"/>
          <w:szCs w:val="24"/>
        </w:rPr>
      </w:pPr>
      <w:r w:rsidRPr="000E0EC5">
        <w:rPr>
          <w:rFonts w:ascii="Times New Roman" w:hAnsi="Times New Roman" w:cs="Times New Roman"/>
          <w:b/>
          <w:color w:val="800080"/>
          <w:sz w:val="24"/>
          <w:szCs w:val="24"/>
        </w:rPr>
        <w:t xml:space="preserve">Câu </w:t>
      </w:r>
      <w:r w:rsidR="004644A7" w:rsidRPr="000E0EC5">
        <w:rPr>
          <w:rFonts w:ascii="Times New Roman" w:hAnsi="Times New Roman" w:cs="Times New Roman"/>
          <w:b/>
          <w:color w:val="800080"/>
          <w:sz w:val="24"/>
          <w:szCs w:val="24"/>
        </w:rPr>
        <w:t>4</w:t>
      </w:r>
      <w:r w:rsidRPr="000E0EC5">
        <w:rPr>
          <w:rFonts w:ascii="Times New Roman" w:hAnsi="Times New Roman" w:cs="Times New Roman"/>
          <w:b/>
          <w:color w:val="800080"/>
          <w:sz w:val="24"/>
          <w:szCs w:val="24"/>
        </w:rPr>
        <w:t>.</w:t>
      </w:r>
      <w:r w:rsidRPr="000E0EC5">
        <w:rPr>
          <w:rFonts w:ascii="Times New Roman" w:eastAsia="Cambria" w:hAnsi="Times New Roman" w:cs="Times New Roman"/>
          <w:noProof/>
          <w:color w:val="C00000"/>
          <w:sz w:val="24"/>
          <w:szCs w:val="24"/>
        </w:rPr>
        <w:t xml:space="preserve"> </w:t>
      </w:r>
      <w:r w:rsidRPr="000E0EC5">
        <w:rPr>
          <w:rFonts w:ascii="Times New Roman" w:eastAsia="Times New Roman" w:hAnsi="Times New Roman" w:cs="Times New Roman"/>
          <w:noProof/>
          <w:sz w:val="24"/>
          <w:szCs w:val="24"/>
        </w:rPr>
        <w:t xml:space="preserve">Kim tự tháp Kheops ở Ai Cập được xây dựng vào khoảng 2560 TCN với đáy là một hình vuông có </w:t>
      </w:r>
      <w:r w:rsidR="001D3D86" w:rsidRPr="000E0EC5">
        <w:rPr>
          <w:rFonts w:ascii="Times New Roman" w:eastAsia="Times New Roman" w:hAnsi="Times New Roman" w:cs="Times New Roman"/>
          <w:noProof/>
          <w:sz w:val="24"/>
          <w:szCs w:val="24"/>
        </w:rPr>
        <w:t>cạnh</w:t>
      </w:r>
      <w:r w:rsidRPr="000E0EC5">
        <w:rPr>
          <w:rFonts w:ascii="Times New Roman" w:eastAsia="Times New Roman" w:hAnsi="Times New Roman" w:cs="Times New Roman"/>
          <w:noProof/>
          <w:sz w:val="24"/>
          <w:szCs w:val="24"/>
        </w:rPr>
        <w:t xml:space="preserve"> là </w:t>
      </w:r>
      <w:r w:rsidR="001D3D86" w:rsidRPr="000E0EC5">
        <w:rPr>
          <w:rFonts w:ascii="Times New Roman" w:eastAsia="Palatino Linotype" w:hAnsi="Times New Roman" w:cs="Times New Roman"/>
          <w:noProof/>
          <w:position w:val="-10"/>
          <w:sz w:val="24"/>
          <w:szCs w:val="24"/>
        </w:rPr>
        <w:object w:dxaOrig="960" w:dyaOrig="320" w14:anchorId="12B3EBA5">
          <v:shape id="_x0000_i1147" type="#_x0000_t75" style="width:47.8pt;height:16.35pt" o:ole="">
            <v:imagedata r:id="rId256" o:title=""/>
          </v:shape>
          <o:OLEObject Type="Embed" ProgID="Equation.DSMT4" ShapeID="_x0000_i1147" DrawAspect="Content" ObjectID="_1802636117" r:id="rId257"/>
        </w:object>
      </w:r>
      <w:r w:rsidRPr="000E0EC5">
        <w:rPr>
          <w:rFonts w:ascii="Times New Roman" w:eastAsia="Times New Roman" w:hAnsi="Times New Roman" w:cs="Times New Roman"/>
          <w:noProof/>
          <w:sz w:val="24"/>
          <w:szCs w:val="24"/>
        </w:rPr>
        <w:t xml:space="preserve">, các cạnh bên của kim tự tháp bằng nhau và dài khoảng </w:t>
      </w:r>
      <w:r w:rsidRPr="000E0EC5">
        <w:rPr>
          <w:rFonts w:ascii="Times New Roman" w:eastAsia="Palatino Linotype" w:hAnsi="Times New Roman" w:cs="Times New Roman"/>
          <w:noProof/>
          <w:position w:val="-10"/>
          <w:sz w:val="24"/>
          <w:szCs w:val="24"/>
        </w:rPr>
        <w:object w:dxaOrig="960" w:dyaOrig="320" w14:anchorId="1B63D928">
          <v:shape id="_x0000_i1148" type="#_x0000_t75" style="width:47.8pt;height:16.35pt" o:ole="">
            <v:imagedata r:id="rId258" o:title=""/>
          </v:shape>
          <o:OLEObject Type="Embed" ProgID="Equation.DSMT4" ShapeID="_x0000_i1148" DrawAspect="Content" ObjectID="_1802636118" r:id="rId259"/>
        </w:object>
      </w:r>
      <w:r w:rsidRPr="000E0EC5">
        <w:rPr>
          <w:rFonts w:ascii="Times New Roman" w:eastAsia="Palatino Linotype" w:hAnsi="Times New Roman" w:cs="Times New Roman"/>
          <w:noProof/>
          <w:sz w:val="24"/>
          <w:szCs w:val="24"/>
        </w:rPr>
        <w:t xml:space="preserve"> </w:t>
      </w:r>
      <w:r w:rsidRPr="000E0EC5">
        <w:rPr>
          <w:rFonts w:ascii="Times New Roman" w:eastAsia="Times New Roman" w:hAnsi="Times New Roman" w:cs="Times New Roman"/>
          <w:noProof/>
          <w:sz w:val="24"/>
          <w:szCs w:val="24"/>
        </w:rPr>
        <w:t xml:space="preserve">(tham khảo hình vẽ). </w:t>
      </w:r>
    </w:p>
    <w:p w14:paraId="102C355A" w14:textId="77777777" w:rsidR="00983D72" w:rsidRPr="000E0EC5" w:rsidRDefault="00983D72" w:rsidP="00983D72">
      <w:pPr>
        <w:spacing w:before="20" w:after="20" w:line="264" w:lineRule="auto"/>
        <w:ind w:left="993" w:hanging="993"/>
        <w:jc w:val="center"/>
        <w:rPr>
          <w:rFonts w:ascii="Times New Roman" w:eastAsia="Times New Roman" w:hAnsi="Times New Roman" w:cs="Times New Roman"/>
          <w:noProof/>
          <w:sz w:val="24"/>
          <w:szCs w:val="24"/>
        </w:rPr>
      </w:pPr>
      <w:r w:rsidRPr="000E0EC5">
        <w:rPr>
          <w:rFonts w:ascii="Times New Roman" w:eastAsia="Palatino Linotype" w:hAnsi="Times New Roman" w:cs="Times New Roman"/>
          <w:noProof/>
          <w:sz w:val="24"/>
          <w:szCs w:val="24"/>
        </w:rPr>
        <w:lastRenderedPageBreak/>
        <w:drawing>
          <wp:inline distT="0" distB="0" distL="0" distR="0" wp14:anchorId="0FD51FC1" wp14:editId="7D9BBDBD">
            <wp:extent cx="4288998" cy="2266790"/>
            <wp:effectExtent l="0" t="0" r="0" b="635"/>
            <wp:docPr id="1082437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437186" name="Picture 1"/>
                    <pic:cNvPicPr>
                      <a:picLocks noChangeAspect="1"/>
                    </pic:cNvPicPr>
                  </pic:nvPicPr>
                  <pic:blipFill rotWithShape="1">
                    <a:blip r:embed="rId260">
                      <a:extLst>
                        <a:ext uri="{28A0092B-C50C-407E-A947-70E740481C1C}">
                          <a14:useLocalDpi xmlns:a14="http://schemas.microsoft.com/office/drawing/2010/main" val="0"/>
                        </a:ext>
                      </a:extLst>
                    </a:blip>
                    <a:srcRect l="7974" t="41434" r="12174" b="8007"/>
                    <a:stretch/>
                  </pic:blipFill>
                  <pic:spPr bwMode="auto">
                    <a:xfrm>
                      <a:off x="0" y="0"/>
                      <a:ext cx="4307836" cy="2276746"/>
                    </a:xfrm>
                    <a:prstGeom prst="rect">
                      <a:avLst/>
                    </a:prstGeom>
                    <a:ln>
                      <a:noFill/>
                    </a:ln>
                    <a:extLst>
                      <a:ext uri="{53640926-AAD7-44D8-BBD7-CCE9431645EC}">
                        <a14:shadowObscured xmlns:a14="http://schemas.microsoft.com/office/drawing/2010/main"/>
                      </a:ext>
                    </a:extLst>
                  </pic:spPr>
                </pic:pic>
              </a:graphicData>
            </a:graphic>
          </wp:inline>
        </w:drawing>
      </w:r>
    </w:p>
    <w:p w14:paraId="0B0775BF" w14:textId="684A9D4D" w:rsidR="00983D72" w:rsidRPr="000E0EC5" w:rsidRDefault="00983D72" w:rsidP="00983D72">
      <w:pPr>
        <w:spacing w:before="20" w:after="20" w:line="264" w:lineRule="auto"/>
        <w:ind w:left="993" w:hanging="993"/>
        <w:jc w:val="center"/>
        <w:rPr>
          <w:rFonts w:ascii="Times New Roman" w:eastAsia="Times New Roman" w:hAnsi="Times New Roman" w:cs="Times New Roman"/>
          <w:noProof/>
          <w:sz w:val="24"/>
          <w:szCs w:val="24"/>
        </w:rPr>
      </w:pPr>
    </w:p>
    <w:p w14:paraId="383CCEC5" w14:textId="674AD888" w:rsidR="00983D72" w:rsidRPr="000E0EC5" w:rsidRDefault="00983D72" w:rsidP="005D0E96">
      <w:pPr>
        <w:spacing w:before="20" w:after="20" w:line="264" w:lineRule="auto"/>
        <w:rPr>
          <w:rFonts w:ascii="Times New Roman" w:eastAsia="Times New Roman" w:hAnsi="Times New Roman" w:cs="Times New Roman"/>
          <w:noProof/>
          <w:sz w:val="24"/>
          <w:szCs w:val="24"/>
        </w:rPr>
      </w:pPr>
      <w:r w:rsidRPr="000E0EC5">
        <w:rPr>
          <w:rFonts w:ascii="Times New Roman" w:eastAsia="Palatino Linotype" w:hAnsi="Times New Roman" w:cs="Times New Roman"/>
          <w:noProof/>
          <w:sz w:val="24"/>
          <w:szCs w:val="24"/>
        </w:rPr>
        <w:t xml:space="preserve">Vì lí do trùng tu lại kim tự tháp người ta lắp một cây cột sắt ( coi như đường thẳng) đi qua trung điểm của một cạnh đáy và một cạnh bên của cùng một mặt bên của kim tự tháp. Đồng thời để đảm bảo an toàn cho công nhân người ta cần tính được khoảng cách  giữa cây cột sắt </w:t>
      </w:r>
      <w:r w:rsidR="002312AB" w:rsidRPr="000E0EC5">
        <w:rPr>
          <w:rFonts w:ascii="Times New Roman" w:eastAsia="Palatino Linotype" w:hAnsi="Times New Roman" w:cs="Times New Roman"/>
          <w:noProof/>
          <w:sz w:val="24"/>
          <w:szCs w:val="24"/>
        </w:rPr>
        <w:t xml:space="preserve">và một cạnh đáy </w:t>
      </w:r>
      <w:r w:rsidR="001D3D86" w:rsidRPr="000E0EC5">
        <w:rPr>
          <w:rFonts w:ascii="Times New Roman" w:eastAsia="Palatino Linotype" w:hAnsi="Times New Roman" w:cs="Times New Roman"/>
          <w:noProof/>
          <w:sz w:val="24"/>
          <w:szCs w:val="24"/>
        </w:rPr>
        <w:t>nằm trên mặt bên liền kề với mặt bên chứa cột sắt</w:t>
      </w:r>
      <w:r w:rsidR="00EA339D" w:rsidRPr="000E0EC5">
        <w:rPr>
          <w:rFonts w:ascii="Times New Roman" w:eastAsia="Palatino Linotype" w:hAnsi="Times New Roman" w:cs="Times New Roman"/>
          <w:noProof/>
          <w:sz w:val="24"/>
          <w:szCs w:val="24"/>
        </w:rPr>
        <w:t xml:space="preserve"> của kim tự tháp</w:t>
      </w:r>
      <w:r w:rsidR="001D3D86" w:rsidRPr="000E0EC5">
        <w:rPr>
          <w:rFonts w:ascii="Times New Roman" w:eastAsia="Palatino Linotype" w:hAnsi="Times New Roman" w:cs="Times New Roman"/>
          <w:noProof/>
          <w:sz w:val="24"/>
          <w:szCs w:val="24"/>
        </w:rPr>
        <w:t>.</w:t>
      </w:r>
      <w:r w:rsidR="00EA339D" w:rsidRPr="000E0EC5">
        <w:rPr>
          <w:rFonts w:ascii="Times New Roman" w:eastAsia="Palatino Linotype" w:hAnsi="Times New Roman" w:cs="Times New Roman"/>
          <w:noProof/>
          <w:sz w:val="24"/>
          <w:szCs w:val="24"/>
        </w:rPr>
        <w:t xml:space="preserve"> Khoảng cách đó bằng bao nhiêu mét? ( Kết quả l</w:t>
      </w:r>
      <w:r w:rsidR="00E4318D" w:rsidRPr="000E0EC5">
        <w:rPr>
          <w:rFonts w:ascii="Times New Roman" w:eastAsia="Palatino Linotype" w:hAnsi="Times New Roman" w:cs="Times New Roman"/>
          <w:noProof/>
          <w:sz w:val="24"/>
          <w:szCs w:val="24"/>
        </w:rPr>
        <w:t>ấy</w:t>
      </w:r>
      <w:r w:rsidR="00EA339D" w:rsidRPr="000E0EC5">
        <w:rPr>
          <w:rFonts w:ascii="Times New Roman" w:eastAsia="Palatino Linotype" w:hAnsi="Times New Roman" w:cs="Times New Roman"/>
          <w:noProof/>
          <w:sz w:val="24"/>
          <w:szCs w:val="24"/>
        </w:rPr>
        <w:t xml:space="preserve"> đến p</w:t>
      </w:r>
      <w:r w:rsidR="00E4318D" w:rsidRPr="000E0EC5">
        <w:rPr>
          <w:rFonts w:ascii="Times New Roman" w:eastAsia="Palatino Linotype" w:hAnsi="Times New Roman" w:cs="Times New Roman"/>
          <w:noProof/>
          <w:sz w:val="24"/>
          <w:szCs w:val="24"/>
        </w:rPr>
        <w:t>hần mười)</w:t>
      </w:r>
    </w:p>
    <w:p w14:paraId="2D49EED0" w14:textId="1155C9F6" w:rsidR="00EA339D" w:rsidRPr="000E0EC5" w:rsidRDefault="00EA339D" w:rsidP="00E4318D">
      <w:pPr>
        <w:spacing w:after="0" w:line="240" w:lineRule="auto"/>
        <w:ind w:left="25"/>
        <w:rPr>
          <w:rFonts w:ascii="Times New Roman" w:hAnsi="Times New Roman" w:cs="Times New Roman"/>
          <w:b/>
          <w:color w:val="000000"/>
          <w:sz w:val="24"/>
          <w:szCs w:val="24"/>
        </w:rPr>
      </w:pPr>
      <w:r w:rsidRPr="000E0EC5">
        <w:rPr>
          <w:rFonts w:ascii="Times New Roman" w:hAnsi="Times New Roman" w:cs="Times New Roman"/>
          <w:b/>
          <w:color w:val="000000"/>
          <w:sz w:val="24"/>
          <w:szCs w:val="24"/>
        </w:rPr>
        <w:t>Lời giải:</w:t>
      </w:r>
    </w:p>
    <w:p w14:paraId="233195B2" w14:textId="0878006E" w:rsidR="004670CE" w:rsidRPr="000E0EC5" w:rsidRDefault="004670CE" w:rsidP="00E4318D">
      <w:pPr>
        <w:spacing w:after="0" w:line="240" w:lineRule="auto"/>
        <w:ind w:left="25"/>
        <w:rPr>
          <w:rFonts w:ascii="Times New Roman" w:hAnsi="Times New Roman" w:cs="Times New Roman"/>
          <w:b/>
          <w:color w:val="FF0000"/>
          <w:sz w:val="24"/>
          <w:szCs w:val="24"/>
        </w:rPr>
      </w:pPr>
      <w:r w:rsidRPr="000E0EC5">
        <w:rPr>
          <w:rFonts w:ascii="Times New Roman" w:hAnsi="Times New Roman" w:cs="Times New Roman"/>
          <w:b/>
          <w:color w:val="FF0000"/>
          <w:sz w:val="24"/>
          <w:szCs w:val="24"/>
        </w:rPr>
        <w:t xml:space="preserve">Đáp số: </w:t>
      </w:r>
      <w:r w:rsidRPr="000E0EC5">
        <w:rPr>
          <w:rFonts w:ascii="Times New Roman" w:hAnsi="Times New Roman" w:cs="Times New Roman"/>
          <w:noProof/>
          <w:color w:val="FF0000"/>
          <w:position w:val="-8"/>
          <w:sz w:val="24"/>
          <w:szCs w:val="24"/>
        </w:rPr>
        <w:object w:dxaOrig="499" w:dyaOrig="300" w14:anchorId="2CD1D228">
          <v:shape id="_x0000_i1149" type="#_x0000_t75" style="width:24.8pt;height:15.15pt" o:ole="">
            <v:imagedata r:id="rId261" o:title=""/>
          </v:shape>
          <o:OLEObject Type="Embed" ProgID="Equation.DSMT4" ShapeID="_x0000_i1149" DrawAspect="Content" ObjectID="_1802636119" r:id="rId262"/>
        </w:object>
      </w:r>
    </w:p>
    <w:p w14:paraId="30509D75" w14:textId="40F56215" w:rsidR="00E4318D" w:rsidRPr="000E0EC5" w:rsidRDefault="00E4318D" w:rsidP="00E4318D">
      <w:pPr>
        <w:spacing w:after="0" w:line="240" w:lineRule="auto"/>
        <w:ind w:left="25"/>
        <w:rPr>
          <w:rFonts w:ascii="Times New Roman" w:hAnsi="Times New Roman" w:cs="Times New Roman"/>
          <w:b/>
          <w:color w:val="000000"/>
          <w:sz w:val="24"/>
          <w:szCs w:val="24"/>
        </w:rPr>
      </w:pPr>
      <w:r w:rsidRPr="000E0EC5">
        <w:rPr>
          <w:rFonts w:ascii="Times New Roman" w:hAnsi="Times New Roman" w:cs="Times New Roman"/>
          <w:bCs/>
          <w:color w:val="000000"/>
          <w:sz w:val="24"/>
          <w:szCs w:val="24"/>
        </w:rPr>
        <w:t>Ta có</w:t>
      </w:r>
      <w:r w:rsidRPr="000E0EC5">
        <w:rPr>
          <w:rFonts w:ascii="Times New Roman" w:hAnsi="Times New Roman" w:cs="Times New Roman"/>
          <w:b/>
          <w:color w:val="000000"/>
          <w:sz w:val="24"/>
          <w:szCs w:val="24"/>
        </w:rPr>
        <w:t xml:space="preserve"> </w:t>
      </w:r>
      <w:r w:rsidRPr="000E0EC5">
        <w:rPr>
          <w:rFonts w:ascii="Times New Roman" w:hAnsi="Times New Roman" w:cs="Times New Roman"/>
          <w:position w:val="-6"/>
          <w:sz w:val="24"/>
          <w:szCs w:val="24"/>
        </w:rPr>
        <w:object w:dxaOrig="900" w:dyaOrig="260" w14:anchorId="0B797430">
          <v:shape id="_x0000_i1150" type="#_x0000_t75" style="width:45.4pt;height:12.7pt" o:ole="">
            <v:imagedata r:id="rId263" o:title=""/>
          </v:shape>
          <o:OLEObject Type="Embed" ProgID="Equation.DSMT4" ShapeID="_x0000_i1150" DrawAspect="Content" ObjectID="_1802636120" r:id="rId264"/>
        </w:object>
      </w:r>
      <w:r w:rsidRPr="000E0EC5">
        <w:rPr>
          <w:rFonts w:ascii="Times New Roman" w:hAnsi="Times New Roman" w:cs="Times New Roman"/>
          <w:sz w:val="24"/>
          <w:szCs w:val="24"/>
        </w:rPr>
        <w:t>là chóp tứ giác đều.</w:t>
      </w:r>
    </w:p>
    <w:p w14:paraId="085B64A1" w14:textId="37E424CE" w:rsidR="00EA339D" w:rsidRPr="000E0EC5" w:rsidRDefault="00EA339D" w:rsidP="00E37C07">
      <w:pPr>
        <w:spacing w:before="20" w:after="20" w:line="264" w:lineRule="auto"/>
        <w:rPr>
          <w:rFonts w:ascii="Times New Roman" w:eastAsia="Times New Roman" w:hAnsi="Times New Roman" w:cs="Times New Roman"/>
          <w:noProof/>
          <w:sz w:val="24"/>
          <w:szCs w:val="24"/>
        </w:rPr>
      </w:pPr>
      <w:r w:rsidRPr="000E0EC5">
        <w:rPr>
          <w:rFonts w:ascii="Times New Roman" w:eastAsia="Palatino Linotype" w:hAnsi="Times New Roman" w:cs="Times New Roman"/>
          <w:noProof/>
          <w:sz w:val="24"/>
          <w:szCs w:val="24"/>
        </w:rPr>
        <w:t xml:space="preserve">Gọi </w:t>
      </w:r>
      <w:r w:rsidRPr="000E0EC5">
        <w:rPr>
          <w:rFonts w:ascii="Times New Roman" w:eastAsia="Palatino Linotype" w:hAnsi="Times New Roman" w:cs="Times New Roman"/>
          <w:noProof/>
          <w:position w:val="-4"/>
          <w:sz w:val="24"/>
          <w:szCs w:val="24"/>
        </w:rPr>
        <w:object w:dxaOrig="200" w:dyaOrig="260" w14:anchorId="56D2B134">
          <v:shape id="_x0000_i1151" type="#_x0000_t75" style="width:12.7pt;height:13.3pt" o:ole="">
            <v:imagedata r:id="rId265" o:title=""/>
          </v:shape>
          <o:OLEObject Type="Embed" ProgID="Equation.DSMT4" ShapeID="_x0000_i1151" DrawAspect="Content" ObjectID="_1802636121" r:id="rId266"/>
        </w:object>
      </w:r>
      <w:r w:rsidRPr="000E0EC5">
        <w:rPr>
          <w:rFonts w:ascii="Times New Roman" w:eastAsia="Palatino Linotype" w:hAnsi="Times New Roman" w:cs="Times New Roman"/>
          <w:noProof/>
          <w:sz w:val="24"/>
          <w:szCs w:val="24"/>
        </w:rPr>
        <w:t xml:space="preserve"> và </w:t>
      </w:r>
      <w:r w:rsidRPr="000E0EC5">
        <w:rPr>
          <w:rFonts w:ascii="Times New Roman" w:eastAsia="Palatino Linotype" w:hAnsi="Times New Roman" w:cs="Times New Roman"/>
          <w:noProof/>
          <w:position w:val="-6"/>
          <w:sz w:val="24"/>
          <w:szCs w:val="24"/>
        </w:rPr>
        <w:object w:dxaOrig="220" w:dyaOrig="279" w14:anchorId="6BE50A3B">
          <v:shape id="_x0000_i1152" type="#_x0000_t75" style="width:12.7pt;height:14.5pt" o:ole="">
            <v:imagedata r:id="rId267" o:title=""/>
          </v:shape>
          <o:OLEObject Type="Embed" ProgID="Equation.DSMT4" ShapeID="_x0000_i1152" DrawAspect="Content" ObjectID="_1802636122" r:id="rId268"/>
        </w:object>
      </w:r>
      <w:r w:rsidRPr="000E0EC5">
        <w:rPr>
          <w:rFonts w:ascii="Times New Roman" w:eastAsia="Palatino Linotype" w:hAnsi="Times New Roman" w:cs="Times New Roman"/>
          <w:noProof/>
          <w:sz w:val="24"/>
          <w:szCs w:val="24"/>
        </w:rPr>
        <w:t xml:space="preserve"> lần lượt là trung điểm của </w:t>
      </w:r>
      <w:r w:rsidRPr="000E0EC5">
        <w:rPr>
          <w:rFonts w:ascii="Times New Roman" w:eastAsia="Palatino Linotype" w:hAnsi="Times New Roman" w:cs="Times New Roman"/>
          <w:noProof/>
          <w:position w:val="-6"/>
          <w:sz w:val="24"/>
          <w:szCs w:val="24"/>
        </w:rPr>
        <w:object w:dxaOrig="380" w:dyaOrig="279" w14:anchorId="4CC65A51">
          <v:shape id="_x0000_i1153" type="#_x0000_t75" style="width:18.75pt;height:14.5pt" o:ole="">
            <v:imagedata r:id="rId269" o:title=""/>
          </v:shape>
          <o:OLEObject Type="Embed" ProgID="Equation.DSMT4" ShapeID="_x0000_i1153" DrawAspect="Content" ObjectID="_1802636123" r:id="rId270"/>
        </w:object>
      </w:r>
      <w:r w:rsidRPr="000E0EC5">
        <w:rPr>
          <w:rFonts w:ascii="Times New Roman" w:eastAsia="Palatino Linotype" w:hAnsi="Times New Roman" w:cs="Times New Roman"/>
          <w:noProof/>
          <w:sz w:val="24"/>
          <w:szCs w:val="24"/>
        </w:rPr>
        <w:t xml:space="preserve"> và </w:t>
      </w:r>
      <w:r w:rsidRPr="000E0EC5">
        <w:rPr>
          <w:rFonts w:ascii="Times New Roman" w:eastAsia="Palatino Linotype" w:hAnsi="Times New Roman" w:cs="Times New Roman"/>
          <w:noProof/>
          <w:position w:val="-6"/>
          <w:sz w:val="24"/>
          <w:szCs w:val="24"/>
        </w:rPr>
        <w:object w:dxaOrig="400" w:dyaOrig="279" w14:anchorId="7083AA04">
          <v:shape id="_x0000_i1154" type="#_x0000_t75" style="width:20.55pt;height:14.5pt" o:ole="">
            <v:imagedata r:id="rId271" o:title=""/>
          </v:shape>
          <o:OLEObject Type="Embed" ProgID="Equation.DSMT4" ShapeID="_x0000_i1154" DrawAspect="Content" ObjectID="_1802636124" r:id="rId272"/>
        </w:object>
      </w:r>
      <w:r w:rsidRPr="000E0EC5">
        <w:rPr>
          <w:rFonts w:ascii="Times New Roman" w:eastAsia="Palatino Linotype" w:hAnsi="Times New Roman" w:cs="Times New Roman"/>
          <w:noProof/>
          <w:sz w:val="24"/>
          <w:szCs w:val="24"/>
        </w:rPr>
        <w:t xml:space="preserve">. </w:t>
      </w:r>
    </w:p>
    <w:p w14:paraId="17A4DEF9" w14:textId="5D564E06" w:rsidR="00EA339D" w:rsidRPr="000E0EC5" w:rsidRDefault="00132EF5" w:rsidP="00EA339D">
      <w:pPr>
        <w:spacing w:before="20" w:after="20" w:line="264" w:lineRule="auto"/>
        <w:jc w:val="center"/>
        <w:rPr>
          <w:rFonts w:ascii="Times New Roman" w:eastAsia="Palatino Linotype" w:hAnsi="Times New Roman" w:cs="Times New Roman"/>
          <w:noProof/>
          <w:sz w:val="24"/>
          <w:szCs w:val="24"/>
        </w:rPr>
      </w:pPr>
      <w:r w:rsidRPr="000E0EC5">
        <w:rPr>
          <w:rFonts w:ascii="Times New Roman" w:hAnsi="Times New Roman" w:cs="Times New Roman"/>
          <w:noProof/>
          <w:sz w:val="24"/>
          <w:szCs w:val="24"/>
        </w:rPr>
        <w:drawing>
          <wp:inline distT="0" distB="0" distL="0" distR="0" wp14:anchorId="52FC36D6" wp14:editId="3666CDB7">
            <wp:extent cx="3295853" cy="265099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297986" cy="2652707"/>
                    </a:xfrm>
                    <a:prstGeom prst="rect">
                      <a:avLst/>
                    </a:prstGeom>
                  </pic:spPr>
                </pic:pic>
              </a:graphicData>
            </a:graphic>
          </wp:inline>
        </w:drawing>
      </w:r>
    </w:p>
    <w:p w14:paraId="69D29649" w14:textId="5D4497AB" w:rsidR="00C27E97" w:rsidRPr="000E0EC5" w:rsidRDefault="00C77AB2" w:rsidP="00DF1F5E">
      <w:pPr>
        <w:spacing w:before="20" w:after="20" w:line="264" w:lineRule="auto"/>
        <w:rPr>
          <w:rFonts w:ascii="Times New Roman" w:hAnsi="Times New Roman" w:cs="Times New Roman"/>
          <w:noProof/>
          <w:sz w:val="24"/>
          <w:szCs w:val="24"/>
        </w:rPr>
      </w:pPr>
      <w:r w:rsidRPr="000E0EC5">
        <w:rPr>
          <w:rFonts w:ascii="Times New Roman" w:eastAsia="Palatino Linotype" w:hAnsi="Times New Roman" w:cs="Times New Roman"/>
          <w:noProof/>
          <w:sz w:val="24"/>
          <w:szCs w:val="24"/>
        </w:rPr>
        <w:t xml:space="preserve">Ta có </w:t>
      </w:r>
      <w:r w:rsidR="00DF1F5E" w:rsidRPr="000E0EC5">
        <w:rPr>
          <w:rFonts w:ascii="Times New Roman" w:hAnsi="Times New Roman" w:cs="Times New Roman"/>
          <w:noProof/>
          <w:position w:val="-18"/>
          <w:sz w:val="24"/>
          <w:szCs w:val="24"/>
        </w:rPr>
        <w:object w:dxaOrig="10260" w:dyaOrig="480" w14:anchorId="672BD3E7">
          <v:shape id="_x0000_i1155" type="#_x0000_t75" style="width:493.1pt;height:24.2pt" o:ole="">
            <v:imagedata r:id="rId274" o:title=""/>
          </v:shape>
          <o:OLEObject Type="Embed" ProgID="Equation.DSMT4" ShapeID="_x0000_i1155" DrawAspect="Content" ObjectID="_1802636125" r:id="rId275"/>
        </w:object>
      </w:r>
    </w:p>
    <w:p w14:paraId="2B0ABE9D" w14:textId="4EDC6E0C" w:rsidR="00EA339D" w:rsidRPr="000E0EC5" w:rsidRDefault="00DF1F5E" w:rsidP="00DF1F5E">
      <w:pPr>
        <w:spacing w:before="20" w:after="20" w:line="264" w:lineRule="auto"/>
        <w:rPr>
          <w:rFonts w:ascii="Times New Roman" w:eastAsia="Palatino Linotype" w:hAnsi="Times New Roman" w:cs="Times New Roman"/>
          <w:noProof/>
          <w:sz w:val="24"/>
          <w:szCs w:val="24"/>
        </w:rPr>
      </w:pPr>
      <w:r w:rsidRPr="000E0EC5">
        <w:rPr>
          <w:rFonts w:ascii="Times New Roman" w:hAnsi="Times New Roman" w:cs="Times New Roman"/>
          <w:noProof/>
          <w:sz w:val="24"/>
          <w:szCs w:val="24"/>
        </w:rPr>
        <w:t xml:space="preserve">Gọi </w:t>
      </w:r>
      <w:r w:rsidRPr="000E0EC5">
        <w:rPr>
          <w:rFonts w:ascii="Times New Roman" w:hAnsi="Times New Roman" w:cs="Times New Roman"/>
          <w:noProof/>
          <w:position w:val="-4"/>
          <w:sz w:val="24"/>
          <w:szCs w:val="24"/>
        </w:rPr>
        <w:object w:dxaOrig="279" w:dyaOrig="240" w14:anchorId="70DE410C">
          <v:shape id="_x0000_i1156" type="#_x0000_t75" style="width:14.5pt;height:12.1pt" o:ole="">
            <v:imagedata r:id="rId276" o:title=""/>
          </v:shape>
          <o:OLEObject Type="Embed" ProgID="Equation.DSMT4" ShapeID="_x0000_i1156" DrawAspect="Content" ObjectID="_1802636126" r:id="rId277"/>
        </w:object>
      </w:r>
      <w:r w:rsidRPr="000E0EC5">
        <w:rPr>
          <w:rFonts w:ascii="Times New Roman" w:hAnsi="Times New Roman" w:cs="Times New Roman"/>
          <w:noProof/>
          <w:sz w:val="24"/>
          <w:szCs w:val="24"/>
        </w:rPr>
        <w:t xml:space="preserve">là trung điểm của </w:t>
      </w:r>
      <w:r w:rsidRPr="000E0EC5">
        <w:rPr>
          <w:rFonts w:ascii="Times New Roman" w:hAnsi="Times New Roman" w:cs="Times New Roman"/>
          <w:noProof/>
          <w:position w:val="-6"/>
          <w:sz w:val="24"/>
          <w:szCs w:val="24"/>
        </w:rPr>
        <w:object w:dxaOrig="680" w:dyaOrig="260" w14:anchorId="5FCC0132">
          <v:shape id="_x0000_i1157" type="#_x0000_t75" style="width:33.9pt;height:12.7pt" o:ole="">
            <v:imagedata r:id="rId278" o:title=""/>
          </v:shape>
          <o:OLEObject Type="Embed" ProgID="Equation.DSMT4" ShapeID="_x0000_i1157" DrawAspect="Content" ObjectID="_1802636127" r:id="rId279"/>
        </w:object>
      </w:r>
      <w:r w:rsidRPr="000E0EC5">
        <w:rPr>
          <w:rFonts w:ascii="Times New Roman" w:eastAsia="Palatino Linotype" w:hAnsi="Times New Roman" w:cs="Times New Roman"/>
          <w:noProof/>
          <w:position w:val="-6"/>
          <w:sz w:val="24"/>
          <w:szCs w:val="24"/>
        </w:rPr>
        <w:object w:dxaOrig="440" w:dyaOrig="279" w14:anchorId="378A415E">
          <v:shape id="_x0000_i1158" type="#_x0000_t75" style="width:21.8pt;height:14.5pt" o:ole="">
            <v:imagedata r:id="rId280" o:title=""/>
          </v:shape>
          <o:OLEObject Type="Embed" ProgID="Equation.DSMT4" ShapeID="_x0000_i1158" DrawAspect="Content" ObjectID="_1802636128" r:id="rId281"/>
        </w:object>
      </w:r>
      <w:r w:rsidR="00EA339D" w:rsidRPr="000E0EC5">
        <w:rPr>
          <w:rFonts w:ascii="Times New Roman" w:eastAsia="Palatino Linotype" w:hAnsi="Times New Roman" w:cs="Times New Roman"/>
          <w:noProof/>
          <w:sz w:val="24"/>
          <w:szCs w:val="24"/>
        </w:rPr>
        <w:t xml:space="preserve"> là đường trung bình của </w:t>
      </w:r>
      <w:r w:rsidRPr="000E0EC5">
        <w:rPr>
          <w:rFonts w:ascii="Times New Roman" w:eastAsia="Palatino Linotype" w:hAnsi="Times New Roman" w:cs="Times New Roman"/>
          <w:noProof/>
          <w:position w:val="-6"/>
          <w:sz w:val="24"/>
          <w:szCs w:val="24"/>
        </w:rPr>
        <w:object w:dxaOrig="680" w:dyaOrig="279" w14:anchorId="4DFA8857">
          <v:shape id="_x0000_i1159" type="#_x0000_t75" style="width:33.9pt;height:14.5pt" o:ole="">
            <v:imagedata r:id="rId282" o:title=""/>
          </v:shape>
          <o:OLEObject Type="Embed" ProgID="Equation.DSMT4" ShapeID="_x0000_i1159" DrawAspect="Content" ObjectID="_1802636129" r:id="rId283"/>
        </w:object>
      </w:r>
      <w:r w:rsidR="00EA339D" w:rsidRPr="000E0EC5">
        <w:rPr>
          <w:rFonts w:ascii="Times New Roman" w:eastAsia="Palatino Linotype" w:hAnsi="Times New Roman" w:cs="Times New Roman"/>
          <w:noProof/>
          <w:sz w:val="24"/>
          <w:szCs w:val="24"/>
        </w:rPr>
        <w:t xml:space="preserve">. Suy ra </w:t>
      </w:r>
      <w:r w:rsidRPr="000E0EC5">
        <w:rPr>
          <w:rFonts w:ascii="Times New Roman" w:eastAsia="Palatino Linotype" w:hAnsi="Times New Roman" w:cs="Times New Roman"/>
          <w:noProof/>
          <w:position w:val="-46"/>
          <w:sz w:val="24"/>
          <w:szCs w:val="24"/>
        </w:rPr>
        <w:object w:dxaOrig="2200" w:dyaOrig="1040" w14:anchorId="1F4D5F9A">
          <v:shape id="_x0000_i1160" type="#_x0000_t75" style="width:108.9pt;height:53.25pt" o:ole="">
            <v:imagedata r:id="rId284" o:title=""/>
          </v:shape>
          <o:OLEObject Type="Embed" ProgID="Equation.DSMT4" ShapeID="_x0000_i1160" DrawAspect="Content" ObjectID="_1802636130" r:id="rId285"/>
        </w:object>
      </w:r>
      <w:r w:rsidR="00EA339D" w:rsidRPr="000E0EC5">
        <w:rPr>
          <w:rFonts w:ascii="Times New Roman" w:eastAsia="Palatino Linotype" w:hAnsi="Times New Roman" w:cs="Times New Roman"/>
          <w:noProof/>
          <w:sz w:val="24"/>
          <w:szCs w:val="24"/>
        </w:rPr>
        <w:t>.</w:t>
      </w:r>
    </w:p>
    <w:p w14:paraId="4713DBC3" w14:textId="0DC2C06C" w:rsidR="00C27E97" w:rsidRPr="000E0EC5" w:rsidRDefault="00C27E97" w:rsidP="00C27E97">
      <w:pPr>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Kẻ OE vuông góc với SH, ta có </w:t>
      </w:r>
      <w:r w:rsidRPr="000E0EC5">
        <w:rPr>
          <w:rFonts w:ascii="Times New Roman" w:hAnsi="Times New Roman" w:cs="Times New Roman"/>
          <w:noProof/>
          <w:position w:val="-16"/>
          <w:sz w:val="24"/>
          <w:szCs w:val="24"/>
        </w:rPr>
        <w:object w:dxaOrig="3739" w:dyaOrig="440" w14:anchorId="2DC82EBE">
          <v:shape id="_x0000_i1161" type="#_x0000_t75" style="width:186.95pt;height:21.8pt" o:ole="">
            <v:imagedata r:id="rId286" o:title=""/>
          </v:shape>
          <o:OLEObject Type="Embed" ProgID="Equation.DSMT4" ShapeID="_x0000_i1161" DrawAspect="Content" ObjectID="_1802636131" r:id="rId287"/>
        </w:object>
      </w:r>
    </w:p>
    <w:p w14:paraId="0F7D7266" w14:textId="321C5B58" w:rsidR="00DF1F5E" w:rsidRPr="000E0EC5" w:rsidRDefault="00DF1F5E" w:rsidP="00EA4DD7">
      <w:pPr>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Mà</w:t>
      </w:r>
      <w:r w:rsidR="00EA4DD7" w:rsidRPr="000E0EC5">
        <w:rPr>
          <w:rFonts w:ascii="Times New Roman" w:eastAsia="Palatino Linotype" w:hAnsi="Times New Roman" w:cs="Times New Roman"/>
          <w:noProof/>
          <w:sz w:val="24"/>
          <w:szCs w:val="24"/>
        </w:rPr>
        <w:t xml:space="preserve"> </w:t>
      </w:r>
      <w:r w:rsidR="00EA4DD7" w:rsidRPr="000E0EC5">
        <w:rPr>
          <w:rFonts w:ascii="Times New Roman" w:hAnsi="Times New Roman" w:cs="Times New Roman"/>
          <w:noProof/>
          <w:position w:val="-10"/>
          <w:sz w:val="24"/>
          <w:szCs w:val="24"/>
        </w:rPr>
        <w:object w:dxaOrig="8120" w:dyaOrig="440" w14:anchorId="00250C78">
          <v:shape id="_x0000_i1162" type="#_x0000_t75" style="width:405.4pt;height:21.8pt" o:ole="">
            <v:imagedata r:id="rId288" o:title=""/>
          </v:shape>
          <o:OLEObject Type="Embed" ProgID="Equation.DSMT4" ShapeID="_x0000_i1162" DrawAspect="Content" ObjectID="_1802636132" r:id="rId289"/>
        </w:object>
      </w:r>
    </w:p>
    <w:p w14:paraId="58E49659" w14:textId="682ECBAA" w:rsidR="00EA339D" w:rsidRPr="000E0EC5" w:rsidRDefault="00EA339D" w:rsidP="00EA339D">
      <w:pPr>
        <w:spacing w:before="20" w:after="20" w:line="264" w:lineRule="auto"/>
        <w:ind w:left="993"/>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 </w:t>
      </w:r>
    </w:p>
    <w:p w14:paraId="5468BD3B" w14:textId="4088721D" w:rsidR="00EA339D" w:rsidRPr="000E0EC5" w:rsidRDefault="00EA339D" w:rsidP="00C27E97">
      <w:pPr>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Xét tam giác </w:t>
      </w:r>
      <w:r w:rsidR="00EA4DD7" w:rsidRPr="000E0EC5">
        <w:rPr>
          <w:rFonts w:ascii="Times New Roman" w:eastAsia="Palatino Linotype" w:hAnsi="Times New Roman" w:cs="Times New Roman"/>
          <w:noProof/>
          <w:position w:val="-32"/>
          <w:sz w:val="24"/>
          <w:szCs w:val="24"/>
        </w:rPr>
        <w:object w:dxaOrig="5899" w:dyaOrig="700" w14:anchorId="1611D2C6">
          <v:shape id="_x0000_i1163" type="#_x0000_t75" style="width:303.15pt;height:36.3pt" o:ole="">
            <v:imagedata r:id="rId290" o:title=""/>
          </v:shape>
          <o:OLEObject Type="Embed" ProgID="Equation.DSMT4" ShapeID="_x0000_i1163" DrawAspect="Content" ObjectID="_1802636133" r:id="rId291"/>
        </w:object>
      </w:r>
    </w:p>
    <w:p w14:paraId="1A694F09" w14:textId="1C743DFC" w:rsidR="00A844BE" w:rsidRPr="00FB53DE" w:rsidRDefault="00C27E97" w:rsidP="00FB53DE">
      <w:pPr>
        <w:spacing w:before="20" w:after="20" w:line="264" w:lineRule="auto"/>
        <w:rPr>
          <w:rFonts w:ascii="Times New Roman" w:eastAsia="Palatino Linotype" w:hAnsi="Times New Roman" w:cs="Times New Roman"/>
          <w:noProof/>
          <w:sz w:val="24"/>
          <w:szCs w:val="24"/>
        </w:rPr>
      </w:pPr>
      <w:r w:rsidRPr="000E0EC5">
        <w:rPr>
          <w:rFonts w:ascii="Times New Roman" w:eastAsia="Palatino Linotype" w:hAnsi="Times New Roman" w:cs="Times New Roman"/>
          <w:noProof/>
          <w:sz w:val="24"/>
          <w:szCs w:val="24"/>
        </w:rPr>
        <w:t xml:space="preserve">Vậy khoảng cách gần bằng </w:t>
      </w:r>
      <w:r w:rsidRPr="000E0EC5">
        <w:rPr>
          <w:rFonts w:ascii="Times New Roman" w:hAnsi="Times New Roman" w:cs="Times New Roman"/>
          <w:noProof/>
          <w:position w:val="-8"/>
          <w:sz w:val="24"/>
          <w:szCs w:val="24"/>
        </w:rPr>
        <w:object w:dxaOrig="499" w:dyaOrig="300" w14:anchorId="79689D5F">
          <v:shape id="_x0000_i1164" type="#_x0000_t75" style="width:24.8pt;height:15.15pt" o:ole="">
            <v:imagedata r:id="rId261" o:title=""/>
          </v:shape>
          <o:OLEObject Type="Embed" ProgID="Equation.DSMT4" ShapeID="_x0000_i1164" DrawAspect="Content" ObjectID="_1802636134" r:id="rId292"/>
        </w:object>
      </w:r>
      <w:r w:rsidR="004670CE" w:rsidRPr="000E0EC5">
        <w:rPr>
          <w:rFonts w:ascii="Times New Roman" w:hAnsi="Times New Roman" w:cs="Times New Roman"/>
          <w:noProof/>
          <w:sz w:val="24"/>
          <w:szCs w:val="24"/>
        </w:rPr>
        <w:t>mét</w:t>
      </w:r>
    </w:p>
    <w:p w14:paraId="085EBCC4" w14:textId="77777777" w:rsidR="006769D5" w:rsidRPr="000E0EC5" w:rsidRDefault="006769D5" w:rsidP="00BF44EA">
      <w:pPr>
        <w:spacing w:after="0" w:line="240" w:lineRule="auto"/>
        <w:rPr>
          <w:rFonts w:ascii="Times New Roman" w:hAnsi="Times New Roman" w:cs="Times New Roman"/>
          <w:color w:val="000000"/>
          <w:sz w:val="24"/>
          <w:szCs w:val="24"/>
        </w:rPr>
      </w:pPr>
    </w:p>
    <w:p w14:paraId="351EB092" w14:textId="20EEB761" w:rsidR="00D53993" w:rsidRPr="000E0EC5" w:rsidRDefault="00C303D5" w:rsidP="001E7188">
      <w:pPr>
        <w:spacing w:after="0" w:line="240" w:lineRule="auto"/>
        <w:ind w:left="25"/>
        <w:jc w:val="center"/>
        <w:rPr>
          <w:rFonts w:ascii="Times New Roman" w:hAnsi="Times New Roman" w:cs="Times New Roman"/>
          <w:color w:val="000000"/>
          <w:sz w:val="24"/>
          <w:szCs w:val="24"/>
        </w:rPr>
      </w:pPr>
      <w:r w:rsidRPr="000E0EC5">
        <w:rPr>
          <w:rFonts w:ascii="Times New Roman" w:hAnsi="Times New Roman" w:cs="Times New Roman"/>
          <w:color w:val="000000"/>
          <w:sz w:val="24"/>
          <w:szCs w:val="24"/>
        </w:rPr>
        <w:t>-----HẾT-----</w:t>
      </w:r>
    </w:p>
    <w:sectPr w:rsidR="00D53993" w:rsidRPr="000E0EC5" w:rsidSect="006769D5">
      <w:footerReference w:type="default" r:id="rId293"/>
      <w:pgSz w:w="11906" w:h="16838"/>
      <w:pgMar w:top="425" w:right="567" w:bottom="425" w:left="850" w:header="283"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F2D431" w14:textId="77777777" w:rsidR="008E1A2C" w:rsidRDefault="008E1A2C" w:rsidP="00B97DC2">
      <w:pPr>
        <w:spacing w:after="0" w:line="240" w:lineRule="auto"/>
      </w:pPr>
      <w:r>
        <w:separator/>
      </w:r>
    </w:p>
  </w:endnote>
  <w:endnote w:type="continuationSeparator" w:id="0">
    <w:p w14:paraId="162C3571" w14:textId="77777777" w:rsidR="008E1A2C" w:rsidRDefault="008E1A2C" w:rsidP="00B97D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912884"/>
      <w:docPartObj>
        <w:docPartGallery w:val="Page Numbers (Bottom of Page)"/>
        <w:docPartUnique/>
      </w:docPartObj>
    </w:sdtPr>
    <w:sdtEndPr>
      <w:rPr>
        <w:noProof/>
      </w:rPr>
    </w:sdtEndPr>
    <w:sdtContent>
      <w:p w14:paraId="75632F24" w14:textId="025BC7BB" w:rsidR="00B97DC2" w:rsidRDefault="00B97DC2" w:rsidP="00B97DC2">
        <w:pPr>
          <w:pStyle w:val="Footer"/>
          <w:ind w:left="4680" w:hanging="4680"/>
          <w:jc w:val="right"/>
        </w:pPr>
        <w:r>
          <w:t xml:space="preserve">Trang </w:t>
        </w:r>
        <w:r>
          <w:fldChar w:fldCharType="begin"/>
        </w:r>
        <w:r>
          <w:instrText xml:space="preserve"> PAGE   \* MERGEFORMAT </w:instrText>
        </w:r>
        <w:r>
          <w:fldChar w:fldCharType="separate"/>
        </w:r>
        <w:r>
          <w:rPr>
            <w:noProof/>
          </w:rPr>
          <w:t>2</w:t>
        </w:r>
        <w:r>
          <w:rPr>
            <w:noProof/>
          </w:rPr>
          <w:fldChar w:fldCharType="end"/>
        </w:r>
      </w:p>
    </w:sdtContent>
  </w:sdt>
  <w:p w14:paraId="0411C0B1" w14:textId="77777777" w:rsidR="00B97DC2" w:rsidRDefault="00B97D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B90E5" w14:textId="77777777" w:rsidR="008E1A2C" w:rsidRDefault="008E1A2C" w:rsidP="00B97DC2">
      <w:pPr>
        <w:spacing w:after="0" w:line="240" w:lineRule="auto"/>
      </w:pPr>
      <w:r>
        <w:separator/>
      </w:r>
    </w:p>
  </w:footnote>
  <w:footnote w:type="continuationSeparator" w:id="0">
    <w:p w14:paraId="378DE875" w14:textId="77777777" w:rsidR="008E1A2C" w:rsidRDefault="008E1A2C" w:rsidP="00B97D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34986"/>
    <w:rsid w:val="00056CC2"/>
    <w:rsid w:val="0006063C"/>
    <w:rsid w:val="00064957"/>
    <w:rsid w:val="000863DA"/>
    <w:rsid w:val="00090D6C"/>
    <w:rsid w:val="000B0EB1"/>
    <w:rsid w:val="000C29E3"/>
    <w:rsid w:val="000E0EC5"/>
    <w:rsid w:val="000F4A01"/>
    <w:rsid w:val="0012402C"/>
    <w:rsid w:val="00132EF5"/>
    <w:rsid w:val="0015074B"/>
    <w:rsid w:val="001D3D86"/>
    <w:rsid w:val="001E7188"/>
    <w:rsid w:val="001F0937"/>
    <w:rsid w:val="00205999"/>
    <w:rsid w:val="0021723F"/>
    <w:rsid w:val="002312AB"/>
    <w:rsid w:val="0024187E"/>
    <w:rsid w:val="002544DE"/>
    <w:rsid w:val="0029639D"/>
    <w:rsid w:val="002C4B49"/>
    <w:rsid w:val="002F4377"/>
    <w:rsid w:val="00304C8B"/>
    <w:rsid w:val="00326F90"/>
    <w:rsid w:val="00330371"/>
    <w:rsid w:val="00335F5B"/>
    <w:rsid w:val="00350266"/>
    <w:rsid w:val="00365468"/>
    <w:rsid w:val="003668E9"/>
    <w:rsid w:val="003D7B15"/>
    <w:rsid w:val="003E34FF"/>
    <w:rsid w:val="00414AE0"/>
    <w:rsid w:val="004644A7"/>
    <w:rsid w:val="004670CE"/>
    <w:rsid w:val="004771BA"/>
    <w:rsid w:val="00494942"/>
    <w:rsid w:val="004B2EC1"/>
    <w:rsid w:val="004B363A"/>
    <w:rsid w:val="004F0E26"/>
    <w:rsid w:val="00506399"/>
    <w:rsid w:val="00524391"/>
    <w:rsid w:val="005505E2"/>
    <w:rsid w:val="00597DEA"/>
    <w:rsid w:val="005C34D8"/>
    <w:rsid w:val="005C3C10"/>
    <w:rsid w:val="005C5DC5"/>
    <w:rsid w:val="005D0E96"/>
    <w:rsid w:val="005E6729"/>
    <w:rsid w:val="005F5D41"/>
    <w:rsid w:val="005F7851"/>
    <w:rsid w:val="006265BF"/>
    <w:rsid w:val="00630785"/>
    <w:rsid w:val="006705B9"/>
    <w:rsid w:val="006769D5"/>
    <w:rsid w:val="0068325C"/>
    <w:rsid w:val="0068565B"/>
    <w:rsid w:val="006956DD"/>
    <w:rsid w:val="00696CF2"/>
    <w:rsid w:val="006B7050"/>
    <w:rsid w:val="00715C00"/>
    <w:rsid w:val="007217E9"/>
    <w:rsid w:val="00732B22"/>
    <w:rsid w:val="007573FB"/>
    <w:rsid w:val="00776F71"/>
    <w:rsid w:val="007A111E"/>
    <w:rsid w:val="00846CFD"/>
    <w:rsid w:val="00855439"/>
    <w:rsid w:val="00873761"/>
    <w:rsid w:val="00875B7F"/>
    <w:rsid w:val="00876FF4"/>
    <w:rsid w:val="008E1A2C"/>
    <w:rsid w:val="008F44DA"/>
    <w:rsid w:val="009030E2"/>
    <w:rsid w:val="009052BC"/>
    <w:rsid w:val="00935214"/>
    <w:rsid w:val="00943B9F"/>
    <w:rsid w:val="00983D72"/>
    <w:rsid w:val="00990B23"/>
    <w:rsid w:val="009A76A5"/>
    <w:rsid w:val="009B3431"/>
    <w:rsid w:val="009C1C65"/>
    <w:rsid w:val="009F61DB"/>
    <w:rsid w:val="00A35105"/>
    <w:rsid w:val="00A37832"/>
    <w:rsid w:val="00A538F4"/>
    <w:rsid w:val="00A677E1"/>
    <w:rsid w:val="00A844BE"/>
    <w:rsid w:val="00A929D2"/>
    <w:rsid w:val="00AA1D8D"/>
    <w:rsid w:val="00B1281E"/>
    <w:rsid w:val="00B47730"/>
    <w:rsid w:val="00B97DC2"/>
    <w:rsid w:val="00BB32AD"/>
    <w:rsid w:val="00BF44EA"/>
    <w:rsid w:val="00C27E97"/>
    <w:rsid w:val="00C303D5"/>
    <w:rsid w:val="00C672C1"/>
    <w:rsid w:val="00C721A3"/>
    <w:rsid w:val="00C77AB2"/>
    <w:rsid w:val="00C83D3B"/>
    <w:rsid w:val="00C9170B"/>
    <w:rsid w:val="00CB0664"/>
    <w:rsid w:val="00D23E17"/>
    <w:rsid w:val="00D25F36"/>
    <w:rsid w:val="00D53993"/>
    <w:rsid w:val="00D64B3C"/>
    <w:rsid w:val="00D74D6B"/>
    <w:rsid w:val="00D836A9"/>
    <w:rsid w:val="00DA13A5"/>
    <w:rsid w:val="00DA60DF"/>
    <w:rsid w:val="00DB172A"/>
    <w:rsid w:val="00DC1244"/>
    <w:rsid w:val="00DC2842"/>
    <w:rsid w:val="00DD22D6"/>
    <w:rsid w:val="00DF1F5E"/>
    <w:rsid w:val="00E37C07"/>
    <w:rsid w:val="00E4318D"/>
    <w:rsid w:val="00E663DE"/>
    <w:rsid w:val="00E83A0A"/>
    <w:rsid w:val="00EA339D"/>
    <w:rsid w:val="00EA4DD7"/>
    <w:rsid w:val="00EC1C64"/>
    <w:rsid w:val="00F10E25"/>
    <w:rsid w:val="00F44269"/>
    <w:rsid w:val="00F843D7"/>
    <w:rsid w:val="00FA298A"/>
    <w:rsid w:val="00FB53DE"/>
    <w:rsid w:val="00FC693F"/>
    <w:rsid w:val="00FC751F"/>
    <w:rsid w:val="00FD72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87EE917"/>
  <w14:defaultImageDpi w14:val="330"/>
  <w15:docId w15:val="{C99CF050-0F0F-4306-BCE8-1DD0AC4DB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List Paragraph_FS,Câu dẫn,HPL01,chuẩn không cần chỉnh,List Paragraph3,Đoạn của Danh sách,List Paragraph1"/>
    <w:basedOn w:val="Normal"/>
    <w:link w:val="ListParagraphChar"/>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MTDisplayEquation">
    <w:name w:val="MTDisplayEquation"/>
    <w:basedOn w:val="Normal"/>
    <w:next w:val="Normal"/>
    <w:link w:val="MTDisplayEquationChar"/>
    <w:rsid w:val="006769D5"/>
    <w:pPr>
      <w:tabs>
        <w:tab w:val="center" w:pos="4320"/>
        <w:tab w:val="right" w:pos="8640"/>
      </w:tabs>
      <w:spacing w:after="0" w:line="240" w:lineRule="auto"/>
      <w:jc w:val="center"/>
    </w:pPr>
    <w:rPr>
      <w:b/>
      <w:sz w:val="24"/>
    </w:rPr>
  </w:style>
  <w:style w:type="character" w:customStyle="1" w:styleId="MTDisplayEquationChar">
    <w:name w:val="MTDisplayEquation Char"/>
    <w:basedOn w:val="DefaultParagraphFont"/>
    <w:link w:val="MTDisplayEquation"/>
    <w:rsid w:val="006769D5"/>
    <w:rPr>
      <w:b/>
      <w:sz w:val="24"/>
    </w:rPr>
  </w:style>
  <w:style w:type="character" w:customStyle="1" w:styleId="ListParagraphChar">
    <w:name w:val="List Paragraph Char"/>
    <w:aliases w:val="List Paragraph_FS Char,Câu dẫn Char,HPL01 Char,chuẩn không cần chỉnh Char,List Paragraph3 Char,Đoạn của Danh sách Char,List Paragraph1 Char"/>
    <w:link w:val="ListParagraph"/>
    <w:uiPriority w:val="34"/>
    <w:qFormat/>
    <w:rsid w:val="00B128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7.bin"/><Relationship Id="rId63" Type="http://schemas.openxmlformats.org/officeDocument/2006/relationships/oleObject" Target="embeddings/oleObject27.bin"/><Relationship Id="rId159" Type="http://schemas.openxmlformats.org/officeDocument/2006/relationships/oleObject" Target="embeddings/oleObject76.bin"/><Relationship Id="rId170" Type="http://schemas.openxmlformats.org/officeDocument/2006/relationships/image" Target="media/image80.wmf"/><Relationship Id="rId226" Type="http://schemas.openxmlformats.org/officeDocument/2006/relationships/image" Target="media/image108.wmf"/><Relationship Id="rId268" Type="http://schemas.openxmlformats.org/officeDocument/2006/relationships/oleObject" Target="embeddings/oleObject128.bin"/><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oleObject" Target="embeddings/oleObject60.bin"/><Relationship Id="rId5" Type="http://schemas.openxmlformats.org/officeDocument/2006/relationships/webSettings" Target="webSettings.xml"/><Relationship Id="rId181" Type="http://schemas.openxmlformats.org/officeDocument/2006/relationships/oleObject" Target="embeddings/oleObject87.bin"/><Relationship Id="rId237" Type="http://schemas.openxmlformats.org/officeDocument/2006/relationships/oleObject" Target="embeddings/oleObject114.bin"/><Relationship Id="rId279" Type="http://schemas.openxmlformats.org/officeDocument/2006/relationships/oleObject" Target="embeddings/oleObject133.bin"/><Relationship Id="rId43" Type="http://schemas.openxmlformats.org/officeDocument/2006/relationships/oleObject" Target="embeddings/oleObject17.bin"/><Relationship Id="rId139" Type="http://schemas.openxmlformats.org/officeDocument/2006/relationships/oleObject" Target="embeddings/oleObject66.bin"/><Relationship Id="rId290" Type="http://schemas.openxmlformats.org/officeDocument/2006/relationships/image" Target="media/image142.wmf"/><Relationship Id="rId85" Type="http://schemas.openxmlformats.org/officeDocument/2006/relationships/oleObject" Target="embeddings/oleObject37.bin"/><Relationship Id="rId150" Type="http://schemas.openxmlformats.org/officeDocument/2006/relationships/image" Target="media/image70.wmf"/><Relationship Id="rId192" Type="http://schemas.openxmlformats.org/officeDocument/2006/relationships/image" Target="media/image91.wmf"/><Relationship Id="rId206" Type="http://schemas.openxmlformats.org/officeDocument/2006/relationships/image" Target="media/image98.wmf"/><Relationship Id="rId248" Type="http://schemas.openxmlformats.org/officeDocument/2006/relationships/image" Target="media/image119.png"/><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1.wmf"/><Relationship Id="rId129" Type="http://schemas.openxmlformats.org/officeDocument/2006/relationships/oleObject" Target="embeddings/oleObject61.bin"/><Relationship Id="rId280" Type="http://schemas.openxmlformats.org/officeDocument/2006/relationships/image" Target="media/image137.wmf"/><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wmf"/><Relationship Id="rId140" Type="http://schemas.openxmlformats.org/officeDocument/2006/relationships/image" Target="media/image65.wmf"/><Relationship Id="rId161" Type="http://schemas.openxmlformats.org/officeDocument/2006/relationships/oleObject" Target="embeddings/oleObject77.bin"/><Relationship Id="rId182" Type="http://schemas.openxmlformats.org/officeDocument/2006/relationships/image" Target="media/image86.wmf"/><Relationship Id="rId217" Type="http://schemas.openxmlformats.org/officeDocument/2006/relationships/oleObject" Target="embeddings/oleObject104.bin"/><Relationship Id="rId6" Type="http://schemas.openxmlformats.org/officeDocument/2006/relationships/footnotes" Target="footnotes.xml"/><Relationship Id="rId238" Type="http://schemas.openxmlformats.org/officeDocument/2006/relationships/image" Target="media/image114.wmf"/><Relationship Id="rId259" Type="http://schemas.openxmlformats.org/officeDocument/2006/relationships/oleObject" Target="embeddings/oleObject124.bin"/><Relationship Id="rId23" Type="http://schemas.openxmlformats.org/officeDocument/2006/relationships/oleObject" Target="embeddings/oleObject8.bin"/><Relationship Id="rId119" Type="http://schemas.openxmlformats.org/officeDocument/2006/relationships/oleObject" Target="embeddings/oleObject54.bin"/><Relationship Id="rId270" Type="http://schemas.openxmlformats.org/officeDocument/2006/relationships/oleObject" Target="embeddings/oleObject129.bin"/><Relationship Id="rId291" Type="http://schemas.openxmlformats.org/officeDocument/2006/relationships/oleObject" Target="embeddings/oleObject139.bin"/><Relationship Id="rId44" Type="http://schemas.openxmlformats.org/officeDocument/2006/relationships/image" Target="media/image19.wmf"/><Relationship Id="rId65" Type="http://schemas.openxmlformats.org/officeDocument/2006/relationships/image" Target="media/image290.emf"/><Relationship Id="rId86" Type="http://schemas.openxmlformats.org/officeDocument/2006/relationships/image" Target="media/image40.wmf"/><Relationship Id="rId130" Type="http://schemas.openxmlformats.org/officeDocument/2006/relationships/image" Target="media/image60.wmf"/><Relationship Id="rId151" Type="http://schemas.openxmlformats.org/officeDocument/2006/relationships/oleObject" Target="embeddings/oleObject72.bin"/><Relationship Id="rId172" Type="http://schemas.openxmlformats.org/officeDocument/2006/relationships/image" Target="media/image81.wmf"/><Relationship Id="rId193" Type="http://schemas.openxmlformats.org/officeDocument/2006/relationships/oleObject" Target="embeddings/oleObject93.bin"/><Relationship Id="rId207" Type="http://schemas.openxmlformats.org/officeDocument/2006/relationships/oleObject" Target="embeddings/oleObject99.bin"/><Relationship Id="rId228" Type="http://schemas.openxmlformats.org/officeDocument/2006/relationships/image" Target="media/image109.wmf"/><Relationship Id="rId249" Type="http://schemas.openxmlformats.org/officeDocument/2006/relationships/image" Target="media/image120.png"/><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image" Target="media/image126.jpg"/><Relationship Id="rId281" Type="http://schemas.openxmlformats.org/officeDocument/2006/relationships/oleObject" Target="embeddings/oleObject134.bin"/><Relationship Id="rId34" Type="http://schemas.openxmlformats.org/officeDocument/2006/relationships/image" Target="media/image14.wmf"/><Relationship Id="rId55" Type="http://schemas.openxmlformats.org/officeDocument/2006/relationships/oleObject" Target="embeddings/oleObject23.bin"/><Relationship Id="rId76" Type="http://schemas.openxmlformats.org/officeDocument/2006/relationships/image" Target="media/image35.wmf"/><Relationship Id="rId97" Type="http://schemas.openxmlformats.org/officeDocument/2006/relationships/oleObject" Target="embeddings/oleObject43.bin"/><Relationship Id="rId120" Type="http://schemas.openxmlformats.org/officeDocument/2006/relationships/image" Target="media/image57.wmf"/><Relationship Id="rId141" Type="http://schemas.openxmlformats.org/officeDocument/2006/relationships/oleObject" Target="embeddings/oleObject67.bin"/><Relationship Id="rId7" Type="http://schemas.openxmlformats.org/officeDocument/2006/relationships/endnotes" Target="endnotes.xml"/><Relationship Id="rId162" Type="http://schemas.openxmlformats.org/officeDocument/2006/relationships/image" Target="media/image76.wmf"/><Relationship Id="rId183" Type="http://schemas.openxmlformats.org/officeDocument/2006/relationships/oleObject" Target="embeddings/oleObject88.bin"/><Relationship Id="rId218" Type="http://schemas.openxmlformats.org/officeDocument/2006/relationships/image" Target="media/image104.wmf"/><Relationship Id="rId239" Type="http://schemas.openxmlformats.org/officeDocument/2006/relationships/oleObject" Target="embeddings/oleObject115.bin"/><Relationship Id="rId250" Type="http://schemas.openxmlformats.org/officeDocument/2006/relationships/image" Target="media/image121.wmf"/><Relationship Id="rId271" Type="http://schemas.openxmlformats.org/officeDocument/2006/relationships/image" Target="media/image132.wmf"/><Relationship Id="rId292" Type="http://schemas.openxmlformats.org/officeDocument/2006/relationships/oleObject" Target="embeddings/oleObject140.bin"/><Relationship Id="rId24" Type="http://schemas.openxmlformats.org/officeDocument/2006/relationships/image" Target="media/image9.wmf"/><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image" Target="media/image52.wmf"/><Relationship Id="rId131" Type="http://schemas.openxmlformats.org/officeDocument/2006/relationships/oleObject" Target="embeddings/oleObject62.bin"/><Relationship Id="rId152" Type="http://schemas.openxmlformats.org/officeDocument/2006/relationships/image" Target="media/image71.wmf"/><Relationship Id="rId173" Type="http://schemas.openxmlformats.org/officeDocument/2006/relationships/oleObject" Target="embeddings/oleObject83.bin"/><Relationship Id="rId194" Type="http://schemas.openxmlformats.org/officeDocument/2006/relationships/image" Target="media/image92.wmf"/><Relationship Id="rId208" Type="http://schemas.openxmlformats.org/officeDocument/2006/relationships/image" Target="media/image99.wmf"/><Relationship Id="rId229" Type="http://schemas.openxmlformats.org/officeDocument/2006/relationships/oleObject" Target="embeddings/oleObject110.bin"/><Relationship Id="rId240" Type="http://schemas.openxmlformats.org/officeDocument/2006/relationships/image" Target="media/image115.wmf"/><Relationship Id="rId261" Type="http://schemas.openxmlformats.org/officeDocument/2006/relationships/image" Target="media/image127.wmf"/><Relationship Id="rId14" Type="http://schemas.openxmlformats.org/officeDocument/2006/relationships/image" Target="media/image4.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7.wmf"/><Relationship Id="rId282" Type="http://schemas.openxmlformats.org/officeDocument/2006/relationships/image" Target="media/image138.wmf"/><Relationship Id="rId8" Type="http://schemas.openxmlformats.org/officeDocument/2006/relationships/image" Target="media/image1.wmf"/><Relationship Id="rId98" Type="http://schemas.openxmlformats.org/officeDocument/2006/relationships/image" Target="media/image46.wmf"/><Relationship Id="rId121" Type="http://schemas.openxmlformats.org/officeDocument/2006/relationships/oleObject" Target="embeddings/oleObject55.bin"/><Relationship Id="rId142" Type="http://schemas.openxmlformats.org/officeDocument/2006/relationships/image" Target="media/image66.wmf"/><Relationship Id="rId163" Type="http://schemas.openxmlformats.org/officeDocument/2006/relationships/oleObject" Target="embeddings/oleObject78.bin"/><Relationship Id="rId184" Type="http://schemas.openxmlformats.org/officeDocument/2006/relationships/image" Target="media/image87.wmf"/><Relationship Id="rId219" Type="http://schemas.openxmlformats.org/officeDocument/2006/relationships/oleObject" Target="embeddings/oleObject105.bin"/><Relationship Id="rId230" Type="http://schemas.openxmlformats.org/officeDocument/2006/relationships/image" Target="media/image110.wmf"/><Relationship Id="rId251" Type="http://schemas.openxmlformats.org/officeDocument/2006/relationships/oleObject" Target="embeddings/oleObject120.bin"/><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28.bin"/><Relationship Id="rId272" Type="http://schemas.openxmlformats.org/officeDocument/2006/relationships/oleObject" Target="embeddings/oleObject130.bin"/><Relationship Id="rId293" Type="http://schemas.openxmlformats.org/officeDocument/2006/relationships/footer" Target="footer1.xml"/><Relationship Id="rId88" Type="http://schemas.openxmlformats.org/officeDocument/2006/relationships/image" Target="media/image41.wmf"/><Relationship Id="rId111" Type="http://schemas.openxmlformats.org/officeDocument/2006/relationships/oleObject" Target="embeddings/oleObject50.bin"/><Relationship Id="rId132" Type="http://schemas.openxmlformats.org/officeDocument/2006/relationships/image" Target="media/image61.wmf"/><Relationship Id="rId153" Type="http://schemas.openxmlformats.org/officeDocument/2006/relationships/oleObject" Target="embeddings/oleObject73.bin"/><Relationship Id="rId174"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0.bin"/><Relationship Id="rId220" Type="http://schemas.openxmlformats.org/officeDocument/2006/relationships/image" Target="media/image105.wmf"/><Relationship Id="rId241" Type="http://schemas.openxmlformats.org/officeDocument/2006/relationships/oleObject" Target="embeddings/oleObject116.bin"/><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4.bin"/><Relationship Id="rId262" Type="http://schemas.openxmlformats.org/officeDocument/2006/relationships/oleObject" Target="embeddings/oleObject125.bin"/><Relationship Id="rId283" Type="http://schemas.openxmlformats.org/officeDocument/2006/relationships/oleObject" Target="embeddings/oleObject135.bin"/><Relationship Id="rId78" Type="http://schemas.openxmlformats.org/officeDocument/2006/relationships/image" Target="media/image36.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wmf"/><Relationship Id="rId143" Type="http://schemas.openxmlformats.org/officeDocument/2006/relationships/oleObject" Target="embeddings/oleObject68.bin"/><Relationship Id="rId164" Type="http://schemas.openxmlformats.org/officeDocument/2006/relationships/image" Target="media/image77.wmf"/><Relationship Id="rId185" Type="http://schemas.openxmlformats.org/officeDocument/2006/relationships/oleObject" Target="embeddings/oleObject89.bin"/><Relationship Id="rId9" Type="http://schemas.openxmlformats.org/officeDocument/2006/relationships/oleObject" Target="embeddings/oleObject1.bin"/><Relationship Id="rId210" Type="http://schemas.openxmlformats.org/officeDocument/2006/relationships/image" Target="media/image100.wmf"/><Relationship Id="rId26" Type="http://schemas.openxmlformats.org/officeDocument/2006/relationships/image" Target="media/image10.wmf"/><Relationship Id="rId231" Type="http://schemas.openxmlformats.org/officeDocument/2006/relationships/oleObject" Target="embeddings/oleObject111.bin"/><Relationship Id="rId252" Type="http://schemas.openxmlformats.org/officeDocument/2006/relationships/image" Target="media/image122.wmf"/><Relationship Id="rId273" Type="http://schemas.openxmlformats.org/officeDocument/2006/relationships/image" Target="media/image133.png"/><Relationship Id="rId294" Type="http://schemas.openxmlformats.org/officeDocument/2006/relationships/fontTable" Target="fontTable.xml"/><Relationship Id="rId47" Type="http://schemas.openxmlformats.org/officeDocument/2006/relationships/oleObject" Target="embeddings/oleObject19.bin"/><Relationship Id="rId68" Type="http://schemas.openxmlformats.org/officeDocument/2006/relationships/image" Target="media/image31.wmf"/><Relationship Id="rId89" Type="http://schemas.openxmlformats.org/officeDocument/2006/relationships/oleObject" Target="embeddings/oleObject39.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2.wmf"/><Relationship Id="rId175" Type="http://schemas.openxmlformats.org/officeDocument/2006/relationships/oleObject" Target="embeddings/oleObject84.bin"/><Relationship Id="rId196" Type="http://schemas.openxmlformats.org/officeDocument/2006/relationships/image" Target="media/image93.png"/><Relationship Id="rId200" Type="http://schemas.openxmlformats.org/officeDocument/2006/relationships/image" Target="media/image95.wmf"/><Relationship Id="rId16" Type="http://schemas.openxmlformats.org/officeDocument/2006/relationships/image" Target="media/image5.wmf"/><Relationship Id="rId221" Type="http://schemas.openxmlformats.org/officeDocument/2006/relationships/oleObject" Target="embeddings/oleObject106.bin"/><Relationship Id="rId242" Type="http://schemas.openxmlformats.org/officeDocument/2006/relationships/image" Target="media/image116.wmf"/><Relationship Id="rId263" Type="http://schemas.openxmlformats.org/officeDocument/2006/relationships/image" Target="media/image128.wmf"/><Relationship Id="rId284" Type="http://schemas.openxmlformats.org/officeDocument/2006/relationships/image" Target="media/image139.wmf"/><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48.wmf"/><Relationship Id="rId123" Type="http://schemas.openxmlformats.org/officeDocument/2006/relationships/oleObject" Target="embeddings/oleObject56.bin"/><Relationship Id="rId144" Type="http://schemas.openxmlformats.org/officeDocument/2006/relationships/image" Target="media/image67.wmf"/><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image" Target="media/image88.wmf"/><Relationship Id="rId211" Type="http://schemas.openxmlformats.org/officeDocument/2006/relationships/oleObject" Target="embeddings/oleObject101.bin"/><Relationship Id="rId232" Type="http://schemas.openxmlformats.org/officeDocument/2006/relationships/image" Target="media/image111.wmf"/><Relationship Id="rId253" Type="http://schemas.openxmlformats.org/officeDocument/2006/relationships/oleObject" Target="embeddings/oleObject121.bin"/><Relationship Id="rId274" Type="http://schemas.openxmlformats.org/officeDocument/2006/relationships/image" Target="media/image134.wmf"/><Relationship Id="rId295" Type="http://schemas.openxmlformats.org/officeDocument/2006/relationships/theme" Target="theme/theme1.xml"/><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2.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3.wmf"/><Relationship Id="rId197" Type="http://schemas.openxmlformats.org/officeDocument/2006/relationships/image" Target="media/image92.png"/><Relationship Id="rId201" Type="http://schemas.openxmlformats.org/officeDocument/2006/relationships/oleObject" Target="embeddings/oleObject96.bin"/><Relationship Id="rId222" Type="http://schemas.openxmlformats.org/officeDocument/2006/relationships/image" Target="media/image106.wmf"/><Relationship Id="rId243" Type="http://schemas.openxmlformats.org/officeDocument/2006/relationships/oleObject" Target="embeddings/oleObject117.bin"/><Relationship Id="rId264" Type="http://schemas.openxmlformats.org/officeDocument/2006/relationships/oleObject" Target="embeddings/oleObject126.bin"/><Relationship Id="rId285" Type="http://schemas.openxmlformats.org/officeDocument/2006/relationships/oleObject" Target="embeddings/oleObject136.bin"/><Relationship Id="rId17" Type="http://schemas.openxmlformats.org/officeDocument/2006/relationships/oleObject" Target="embeddings/oleObject5.bin"/><Relationship Id="rId38" Type="http://schemas.openxmlformats.org/officeDocument/2006/relationships/image" Target="media/image16.png"/><Relationship Id="rId59" Type="http://schemas.openxmlformats.org/officeDocument/2006/relationships/oleObject" Target="embeddings/oleObject25.bin"/><Relationship Id="rId103" Type="http://schemas.openxmlformats.org/officeDocument/2006/relationships/oleObject" Target="embeddings/oleObject46.bin"/><Relationship Id="rId124" Type="http://schemas.openxmlformats.org/officeDocument/2006/relationships/image" Target="media/image59.wmf"/><Relationship Id="rId70" Type="http://schemas.openxmlformats.org/officeDocument/2006/relationships/image" Target="media/image32.wmf"/><Relationship Id="rId91" Type="http://schemas.openxmlformats.org/officeDocument/2006/relationships/oleObject" Target="embeddings/oleObject40.bin"/><Relationship Id="rId145" Type="http://schemas.openxmlformats.org/officeDocument/2006/relationships/oleObject" Target="embeddings/oleObject69.bin"/><Relationship Id="rId166" Type="http://schemas.openxmlformats.org/officeDocument/2006/relationships/image" Target="media/image78.wmf"/><Relationship Id="rId187" Type="http://schemas.openxmlformats.org/officeDocument/2006/relationships/oleObject" Target="embeddings/oleObject90.bin"/><Relationship Id="rId1" Type="http://schemas.openxmlformats.org/officeDocument/2006/relationships/customXml" Target="../customXml/item1.xml"/><Relationship Id="rId212" Type="http://schemas.openxmlformats.org/officeDocument/2006/relationships/image" Target="media/image101.wmf"/><Relationship Id="rId233" Type="http://schemas.openxmlformats.org/officeDocument/2006/relationships/oleObject" Target="embeddings/oleObject112.bin"/><Relationship Id="rId254" Type="http://schemas.openxmlformats.org/officeDocument/2006/relationships/image" Target="media/image123.wmf"/><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4.wmf"/><Relationship Id="rId275" Type="http://schemas.openxmlformats.org/officeDocument/2006/relationships/oleObject" Target="embeddings/oleObject131.bin"/><Relationship Id="rId60" Type="http://schemas.openxmlformats.org/officeDocument/2006/relationships/image" Target="media/image27.wmf"/><Relationship Id="rId81" Type="http://schemas.openxmlformats.org/officeDocument/2006/relationships/oleObject" Target="embeddings/oleObject35.bin"/><Relationship Id="rId135" Type="http://schemas.openxmlformats.org/officeDocument/2006/relationships/oleObject" Target="embeddings/oleObject64.bin"/><Relationship Id="rId156" Type="http://schemas.openxmlformats.org/officeDocument/2006/relationships/image" Target="media/image73.wmf"/><Relationship Id="rId177" Type="http://schemas.openxmlformats.org/officeDocument/2006/relationships/oleObject" Target="embeddings/oleObject85.bin"/><Relationship Id="rId198" Type="http://schemas.openxmlformats.org/officeDocument/2006/relationships/image" Target="media/image94.wmf"/><Relationship Id="rId202" Type="http://schemas.openxmlformats.org/officeDocument/2006/relationships/image" Target="media/image96.wmf"/><Relationship Id="rId223" Type="http://schemas.openxmlformats.org/officeDocument/2006/relationships/oleObject" Target="embeddings/oleObject107.bin"/><Relationship Id="rId244" Type="http://schemas.openxmlformats.org/officeDocument/2006/relationships/image" Target="media/image117.wmf"/><Relationship Id="rId18" Type="http://schemas.openxmlformats.org/officeDocument/2006/relationships/image" Target="media/image6.wmf"/><Relationship Id="rId39" Type="http://schemas.openxmlformats.org/officeDocument/2006/relationships/image" Target="media/image160.png"/><Relationship Id="rId265" Type="http://schemas.openxmlformats.org/officeDocument/2006/relationships/image" Target="media/image129.wmf"/><Relationship Id="rId286" Type="http://schemas.openxmlformats.org/officeDocument/2006/relationships/image" Target="media/image140.wmf"/><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oleObject" Target="embeddings/oleObject57.bin"/><Relationship Id="rId146" Type="http://schemas.openxmlformats.org/officeDocument/2006/relationships/image" Target="media/image68.wmf"/><Relationship Id="rId167" Type="http://schemas.openxmlformats.org/officeDocument/2006/relationships/oleObject" Target="embeddings/oleObject80.bin"/><Relationship Id="rId188" Type="http://schemas.openxmlformats.org/officeDocument/2006/relationships/image" Target="media/image89.wmf"/><Relationship Id="rId71" Type="http://schemas.openxmlformats.org/officeDocument/2006/relationships/oleObject" Target="embeddings/oleObject30.bin"/><Relationship Id="rId92" Type="http://schemas.openxmlformats.org/officeDocument/2006/relationships/image" Target="media/image43.wmf"/><Relationship Id="rId213" Type="http://schemas.openxmlformats.org/officeDocument/2006/relationships/oleObject" Target="embeddings/oleObject102.bin"/><Relationship Id="rId234" Type="http://schemas.openxmlformats.org/officeDocument/2006/relationships/image" Target="media/image112.w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2.bin"/><Relationship Id="rId276" Type="http://schemas.openxmlformats.org/officeDocument/2006/relationships/image" Target="media/image135.wmf"/><Relationship Id="rId40" Type="http://schemas.openxmlformats.org/officeDocument/2006/relationships/image" Target="media/image17.wmf"/><Relationship Id="rId115" Type="http://schemas.openxmlformats.org/officeDocument/2006/relationships/oleObject" Target="embeddings/oleObject52.bin"/><Relationship Id="rId136" Type="http://schemas.openxmlformats.org/officeDocument/2006/relationships/image" Target="media/image63.wmf"/><Relationship Id="rId157" Type="http://schemas.openxmlformats.org/officeDocument/2006/relationships/oleObject" Target="embeddings/oleObject75.bin"/><Relationship Id="rId178" Type="http://schemas.openxmlformats.org/officeDocument/2006/relationships/image" Target="media/image84.wmf"/><Relationship Id="rId61" Type="http://schemas.openxmlformats.org/officeDocument/2006/relationships/oleObject" Target="embeddings/oleObject26.bin"/><Relationship Id="rId82" Type="http://schemas.openxmlformats.org/officeDocument/2006/relationships/image" Target="media/image38.wmf"/><Relationship Id="rId199" Type="http://schemas.openxmlformats.org/officeDocument/2006/relationships/oleObject" Target="embeddings/oleObject95.bin"/><Relationship Id="rId203" Type="http://schemas.openxmlformats.org/officeDocument/2006/relationships/oleObject" Target="embeddings/oleObject97.bin"/><Relationship Id="rId19" Type="http://schemas.openxmlformats.org/officeDocument/2006/relationships/oleObject" Target="embeddings/oleObject6.bin"/><Relationship Id="rId224" Type="http://schemas.openxmlformats.org/officeDocument/2006/relationships/image" Target="media/image107.wmf"/><Relationship Id="rId245" Type="http://schemas.openxmlformats.org/officeDocument/2006/relationships/oleObject" Target="embeddings/oleObject118.bin"/><Relationship Id="rId266" Type="http://schemas.openxmlformats.org/officeDocument/2006/relationships/oleObject" Target="embeddings/oleObject127.bin"/><Relationship Id="rId287" Type="http://schemas.openxmlformats.org/officeDocument/2006/relationships/oleObject" Target="embeddings/oleObject137.bin"/><Relationship Id="rId30" Type="http://schemas.openxmlformats.org/officeDocument/2006/relationships/image" Target="media/image12.wmf"/><Relationship Id="rId105" Type="http://schemas.openxmlformats.org/officeDocument/2006/relationships/oleObject" Target="embeddings/oleObject47.bin"/><Relationship Id="rId126" Type="http://schemas.openxmlformats.org/officeDocument/2006/relationships/oleObject" Target="embeddings/oleObject58.bin"/><Relationship Id="rId147" Type="http://schemas.openxmlformats.org/officeDocument/2006/relationships/oleObject" Target="embeddings/oleObject70.bin"/><Relationship Id="rId168" Type="http://schemas.openxmlformats.org/officeDocument/2006/relationships/image" Target="media/image79.wmf"/><Relationship Id="rId51" Type="http://schemas.openxmlformats.org/officeDocument/2006/relationships/oleObject" Target="embeddings/oleObject21.bin"/><Relationship Id="rId72" Type="http://schemas.openxmlformats.org/officeDocument/2006/relationships/image" Target="media/image33.wmf"/><Relationship Id="rId93" Type="http://schemas.openxmlformats.org/officeDocument/2006/relationships/oleObject" Target="embeddings/oleObject41.bin"/><Relationship Id="rId18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2.wmf"/><Relationship Id="rId235" Type="http://schemas.openxmlformats.org/officeDocument/2006/relationships/oleObject" Target="embeddings/oleObject113.bin"/><Relationship Id="rId256" Type="http://schemas.openxmlformats.org/officeDocument/2006/relationships/image" Target="media/image124.wmf"/><Relationship Id="rId277" Type="http://schemas.openxmlformats.org/officeDocument/2006/relationships/oleObject" Target="embeddings/oleObject132.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image" Target="media/image28.wmf"/><Relationship Id="rId83" Type="http://schemas.openxmlformats.org/officeDocument/2006/relationships/oleObject" Target="embeddings/oleObject36.bin"/><Relationship Id="rId179" Type="http://schemas.openxmlformats.org/officeDocument/2006/relationships/oleObject" Target="embeddings/oleObject86.bin"/><Relationship Id="rId190" Type="http://schemas.openxmlformats.org/officeDocument/2006/relationships/image" Target="media/image90.wmf"/><Relationship Id="rId204" Type="http://schemas.openxmlformats.org/officeDocument/2006/relationships/image" Target="media/image97.wmf"/><Relationship Id="rId225" Type="http://schemas.openxmlformats.org/officeDocument/2006/relationships/oleObject" Target="embeddings/oleObject108.bin"/><Relationship Id="rId246" Type="http://schemas.openxmlformats.org/officeDocument/2006/relationships/image" Target="media/image118.wmf"/><Relationship Id="rId267" Type="http://schemas.openxmlformats.org/officeDocument/2006/relationships/image" Target="media/image130.wmf"/><Relationship Id="rId288" Type="http://schemas.openxmlformats.org/officeDocument/2006/relationships/image" Target="media/image141.wmf"/><Relationship Id="rId106" Type="http://schemas.openxmlformats.org/officeDocument/2006/relationships/image" Target="media/image50.wmf"/><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1.bin"/><Relationship Id="rId94" Type="http://schemas.openxmlformats.org/officeDocument/2006/relationships/image" Target="media/image44.wmf"/><Relationship Id="rId148" Type="http://schemas.openxmlformats.org/officeDocument/2006/relationships/image" Target="media/image69.wmf"/><Relationship Id="rId169" Type="http://schemas.openxmlformats.org/officeDocument/2006/relationships/oleObject" Target="embeddings/oleObject81.bin"/><Relationship Id="rId4" Type="http://schemas.openxmlformats.org/officeDocument/2006/relationships/settings" Target="settings.xml"/><Relationship Id="rId180" Type="http://schemas.openxmlformats.org/officeDocument/2006/relationships/image" Target="media/image85.wmf"/><Relationship Id="rId215" Type="http://schemas.openxmlformats.org/officeDocument/2006/relationships/oleObject" Target="embeddings/oleObject103.bin"/><Relationship Id="rId236" Type="http://schemas.openxmlformats.org/officeDocument/2006/relationships/image" Target="media/image113.wmf"/><Relationship Id="rId257" Type="http://schemas.openxmlformats.org/officeDocument/2006/relationships/oleObject" Target="embeddings/oleObject123.bin"/><Relationship Id="rId278" Type="http://schemas.openxmlformats.org/officeDocument/2006/relationships/image" Target="media/image136.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4.wmf"/><Relationship Id="rId191" Type="http://schemas.openxmlformats.org/officeDocument/2006/relationships/oleObject" Target="embeddings/oleObject92.bin"/><Relationship Id="rId205" Type="http://schemas.openxmlformats.org/officeDocument/2006/relationships/oleObject" Target="embeddings/oleObject98.bin"/><Relationship Id="rId247" Type="http://schemas.openxmlformats.org/officeDocument/2006/relationships/oleObject" Target="embeddings/oleObject119.bin"/><Relationship Id="rId107" Type="http://schemas.openxmlformats.org/officeDocument/2006/relationships/oleObject" Target="embeddings/oleObject48.bin"/><Relationship Id="rId289" Type="http://schemas.openxmlformats.org/officeDocument/2006/relationships/oleObject" Target="embeddings/oleObject138.bin"/><Relationship Id="rId11" Type="http://schemas.openxmlformats.org/officeDocument/2006/relationships/oleObject" Target="embeddings/oleObject2.bin"/><Relationship Id="rId53" Type="http://schemas.openxmlformats.org/officeDocument/2006/relationships/oleObject" Target="embeddings/oleObject22.bin"/><Relationship Id="rId149" Type="http://schemas.openxmlformats.org/officeDocument/2006/relationships/oleObject" Target="embeddings/oleObject71.bin"/><Relationship Id="rId95" Type="http://schemas.openxmlformats.org/officeDocument/2006/relationships/oleObject" Target="embeddings/oleObject42.bin"/><Relationship Id="rId160" Type="http://schemas.openxmlformats.org/officeDocument/2006/relationships/image" Target="media/image75.wmf"/><Relationship Id="rId216" Type="http://schemas.openxmlformats.org/officeDocument/2006/relationships/image" Target="media/image103.wmf"/><Relationship Id="rId258" Type="http://schemas.openxmlformats.org/officeDocument/2006/relationships/image" Target="media/image125.wmf"/><Relationship Id="rId22" Type="http://schemas.openxmlformats.org/officeDocument/2006/relationships/image" Target="media/image8.wmf"/><Relationship Id="rId64" Type="http://schemas.openxmlformats.org/officeDocument/2006/relationships/image" Target="media/image29.emf"/><Relationship Id="rId118" Type="http://schemas.openxmlformats.org/officeDocument/2006/relationships/image" Target="media/image56.wmf"/><Relationship Id="rId171" Type="http://schemas.openxmlformats.org/officeDocument/2006/relationships/oleObject" Target="embeddings/oleObject82.bin"/><Relationship Id="rId227" Type="http://schemas.openxmlformats.org/officeDocument/2006/relationships/oleObject" Target="embeddings/oleObject109.bin"/><Relationship Id="rId269" Type="http://schemas.openxmlformats.org/officeDocument/2006/relationships/image" Target="media/image1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521</TotalTime>
  <Pages>1</Pages>
  <Words>1214</Words>
  <Characters>6921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8119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Administrator</cp:lastModifiedBy>
  <cp:revision>57</cp:revision>
  <cp:lastPrinted>2025-03-04T16:22:00Z</cp:lastPrinted>
  <dcterms:created xsi:type="dcterms:W3CDTF">2025-02-28T08:08:00Z</dcterms:created>
  <dcterms:modified xsi:type="dcterms:W3CDTF">2025-03-04T16:22:00Z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